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C0121B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E1538B">
        <w:rPr>
          <w:rFonts w:ascii="Times New Roman" w:hAnsi="Times New Roman" w:cs="Times New Roman"/>
          <w:sz w:val="24"/>
          <w:szCs w:val="24"/>
          <w:lang w:val="pl-PL"/>
        </w:rPr>
        <w:t>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195272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</w:t>
      </w:r>
      <w:r w:rsidR="00195272">
        <w:rPr>
          <w:rFonts w:ascii="Times New Roman" w:hAnsi="Times New Roman" w:cs="Times New Roman"/>
          <w:sz w:val="24"/>
          <w:szCs w:val="24"/>
          <w:lang w:val="pl-PL"/>
        </w:rPr>
        <w:t>........</w:t>
      </w:r>
      <w:r w:rsidR="00195272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</w:t>
      </w:r>
      <w:r w:rsidR="00195272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</w:t>
      </w:r>
    </w:p>
    <w:p w:rsidR="00195272" w:rsidRDefault="00195272" w:rsidP="00195272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195272" w:rsidRDefault="00195272" w:rsidP="00195272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195272" w:rsidRPr="00195272" w:rsidRDefault="00195272" w:rsidP="00195272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195272">
        <w:rPr>
          <w:rFonts w:ascii="Times New Roman" w:hAnsi="Times New Roman" w:cs="Times New Roman"/>
          <w:b/>
          <w:sz w:val="32"/>
          <w:szCs w:val="32"/>
          <w:lang w:val="pl-PL"/>
        </w:rPr>
        <w:t>Dziekan</w:t>
      </w:r>
    </w:p>
    <w:p w:rsidR="00195272" w:rsidRPr="00EE4367" w:rsidRDefault="00195272" w:rsidP="00195272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195272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195272" w:rsidRDefault="003D757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195272">
        <w:rPr>
          <w:rFonts w:ascii="Times New Roman" w:hAnsi="Times New Roman" w:cs="Times New Roman"/>
          <w:b/>
          <w:sz w:val="28"/>
          <w:szCs w:val="28"/>
          <w:lang w:val="pl-PL"/>
        </w:rPr>
        <w:t>WNI</w:t>
      </w:r>
      <w:r w:rsidR="0005268B" w:rsidRPr="00195272">
        <w:rPr>
          <w:rFonts w:ascii="Times New Roman" w:hAnsi="Times New Roman" w:cs="Times New Roman"/>
          <w:b/>
          <w:sz w:val="28"/>
          <w:szCs w:val="28"/>
          <w:lang w:val="pl-PL"/>
        </w:rPr>
        <w:t>OSE</w:t>
      </w:r>
      <w:r w:rsidR="002641BB" w:rsidRPr="00195272">
        <w:rPr>
          <w:rFonts w:ascii="Times New Roman" w:hAnsi="Times New Roman" w:cs="Times New Roman"/>
          <w:b/>
          <w:sz w:val="28"/>
          <w:szCs w:val="28"/>
          <w:lang w:val="pl-PL"/>
        </w:rPr>
        <w:t xml:space="preserve">K O </w:t>
      </w:r>
      <w:r w:rsidR="008D3E65" w:rsidRPr="00195272">
        <w:rPr>
          <w:rFonts w:ascii="Times New Roman" w:hAnsi="Times New Roman" w:cs="Times New Roman"/>
          <w:b/>
          <w:sz w:val="28"/>
          <w:szCs w:val="28"/>
          <w:lang w:val="pl-PL"/>
        </w:rPr>
        <w:t xml:space="preserve">WYRAŻENIE ZGODY NA III TERMIN EGZAMINU POPRAWKOWEGO </w:t>
      </w:r>
    </w:p>
    <w:p w:rsidR="00E0338D" w:rsidRPr="00EE4367" w:rsidRDefault="00F8106A" w:rsidP="00195272">
      <w:pPr>
        <w:spacing w:before="60" w:after="60"/>
        <w:jc w:val="right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675919">
        <w:rPr>
          <w:rFonts w:ascii="Times New Roman" w:hAnsi="Times New Roman" w:cs="Times New Roman"/>
          <w:b/>
          <w:sz w:val="28"/>
          <w:szCs w:val="28"/>
          <w:lang w:val="pl-PL"/>
        </w:rPr>
        <w:t xml:space="preserve">                      </w:t>
      </w:r>
    </w:p>
    <w:p w:rsidR="00195272" w:rsidRDefault="009A2A50" w:rsidP="00195272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</w:t>
      </w:r>
      <w:r w:rsidR="00195272"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8D3E65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wyrażenie zgody na III termin egzaminu poprawkowego </w:t>
      </w:r>
    </w:p>
    <w:p w:rsidR="005F5ECC" w:rsidRDefault="008D3E65" w:rsidP="00195272">
      <w:pPr>
        <w:spacing w:before="60" w:after="60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z przedmiotu</w:t>
      </w:r>
      <w:r w:rsidR="00497D03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…………...</w:t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>.....................................................................................</w:t>
      </w:r>
      <w:r w:rsidR="00195272">
        <w:rPr>
          <w:rFonts w:ascii="Times New Roman" w:hAnsi="Times New Roman" w:cs="Times New Roman"/>
          <w:spacing w:val="-6"/>
          <w:sz w:val="24"/>
          <w:szCs w:val="24"/>
          <w:lang w:val="pl-PL"/>
        </w:rPr>
        <w:t>.............................................</w:t>
      </w:r>
    </w:p>
    <w:p w:rsidR="008940A7" w:rsidRDefault="005F5ECC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Prośbę swą motywuję tym……………………………………………………………………………... 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0C354F" w:rsidP="0019527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AD78F3" w:rsidRDefault="00AD78F3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195272" w:rsidRDefault="00195272" w:rsidP="00195272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lastRenderedPageBreak/>
        <w:br/>
      </w:r>
      <w:r>
        <w:rPr>
          <w:rFonts w:ascii="Times New Roman" w:hAnsi="Times New Roman" w:cs="Times New Roman"/>
          <w:b/>
          <w:sz w:val="24"/>
          <w:szCs w:val="24"/>
          <w:lang w:val="pl-PL"/>
        </w:rPr>
        <w:br/>
      </w:r>
      <w:r w:rsidR="009A2A50" w:rsidRPr="00195272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195272" w:rsidRDefault="00195272" w:rsidP="00E74FD8">
      <w:pPr>
        <w:spacing w:before="60" w:after="60"/>
        <w:rPr>
          <w:rFonts w:ascii="Times New Roman" w:hAnsi="Times New Roman" w:cs="Times New Roman"/>
        </w:rPr>
      </w:pPr>
    </w:p>
    <w:p w:rsidR="009A2A50" w:rsidRDefault="00195272" w:rsidP="00E74FD8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 w:rsidR="009A2A50" w:rsidRPr="008D3E65">
        <w:rPr>
          <w:rFonts w:ascii="Times New Roman" w:hAnsi="Times New Roman" w:cs="Times New Roman"/>
        </w:rPr>
        <w:t xml:space="preserve">Na </w:t>
      </w:r>
      <w:proofErr w:type="spellStart"/>
      <w:r w:rsidR="009A2A50" w:rsidRPr="008D3E65">
        <w:rPr>
          <w:rFonts w:ascii="Times New Roman" w:hAnsi="Times New Roman" w:cs="Times New Roman"/>
        </w:rPr>
        <w:t>podstawie</w:t>
      </w:r>
      <w:proofErr w:type="spellEnd"/>
      <w:r w:rsidR="009A2A50" w:rsidRPr="008D3E65">
        <w:rPr>
          <w:rFonts w:ascii="Times New Roman" w:hAnsi="Times New Roman" w:cs="Times New Roman"/>
        </w:rPr>
        <w:t xml:space="preserve"> </w:t>
      </w:r>
      <w:r w:rsidR="008D3E65" w:rsidRPr="008D3E65">
        <w:rPr>
          <w:rFonts w:ascii="Times New Roman" w:hAnsi="Times New Roman" w:cs="Times New Roman"/>
        </w:rPr>
        <w:t>§ 30 ust. 2</w:t>
      </w:r>
      <w:r w:rsidR="00C0121B">
        <w:rPr>
          <w:rFonts w:ascii="Times New Roman" w:hAnsi="Times New Roman" w:cs="Times New Roman"/>
        </w:rPr>
        <w:t xml:space="preserve"> -</w:t>
      </w:r>
      <w:r w:rsidR="00E66608">
        <w:rPr>
          <w:rFonts w:ascii="Times New Roman" w:hAnsi="Times New Roman" w:cs="Times New Roman"/>
        </w:rPr>
        <w:t xml:space="preserve"> Regulamin</w:t>
      </w:r>
      <w:r w:rsidR="008D3E65" w:rsidRPr="008D3E65">
        <w:rPr>
          <w:rFonts w:ascii="Times New Roman" w:hAnsi="Times New Roman" w:cs="Times New Roman"/>
        </w:rPr>
        <w:t xml:space="preserve"> Studiów </w:t>
      </w:r>
      <w:proofErr w:type="spellStart"/>
      <w:r w:rsidR="008D3E65" w:rsidRPr="008D3E65">
        <w:rPr>
          <w:rFonts w:ascii="Times New Roman" w:hAnsi="Times New Roman" w:cs="Times New Roman"/>
        </w:rPr>
        <w:t>Wyższej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Szkoły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Gospodarki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i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Zarządzania</w:t>
      </w:r>
      <w:proofErr w:type="spellEnd"/>
    </w:p>
    <w:p w:rsidR="005D1E8B" w:rsidRPr="008D3E65" w:rsidRDefault="005D1E8B" w:rsidP="00E74FD8">
      <w:pPr>
        <w:spacing w:before="60" w:after="60"/>
        <w:rPr>
          <w:rFonts w:ascii="Times New Roman" w:hAnsi="Times New Roman" w:cs="Times New Roman"/>
        </w:rPr>
      </w:pPr>
    </w:p>
    <w:p w:rsidR="00C0121B" w:rsidRDefault="000C354F" w:rsidP="008D3E65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497D03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497D03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497D03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497D03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75919" w:rsidRPr="00497D03" w:rsidRDefault="008D3E65" w:rsidP="008D3E65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 III termin egzaminu poprawkowego z przedmiotu………</w:t>
      </w:r>
      <w:r w:rsidR="00C0121B">
        <w:rPr>
          <w:rFonts w:ascii="Times New Roman" w:hAnsi="Times New Roman" w:cs="Times New Roman"/>
          <w:sz w:val="24"/>
          <w:szCs w:val="24"/>
          <w:lang w:val="pl-PL"/>
        </w:rPr>
        <w:t>…………………………………</w:t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27938" w:rsidRDefault="00E61E3A" w:rsidP="00E2793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RPr="00E27938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E39" w:rsidRDefault="00030E39">
      <w:pPr>
        <w:spacing w:after="0" w:line="240" w:lineRule="auto"/>
      </w:pPr>
      <w:r>
        <w:separator/>
      </w:r>
    </w:p>
  </w:endnote>
  <w:endnote w:type="continuationSeparator" w:id="0">
    <w:p w:rsidR="00030E39" w:rsidRDefault="0003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E39" w:rsidRDefault="00030E39">
      <w:pPr>
        <w:spacing w:after="0" w:line="240" w:lineRule="auto"/>
      </w:pPr>
      <w:r>
        <w:separator/>
      </w:r>
    </w:p>
  </w:footnote>
  <w:footnote w:type="continuationSeparator" w:id="0">
    <w:p w:rsidR="00030E39" w:rsidRDefault="00030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0E39"/>
    <w:rsid w:val="00034616"/>
    <w:rsid w:val="0005268B"/>
    <w:rsid w:val="0006063C"/>
    <w:rsid w:val="000C354F"/>
    <w:rsid w:val="00104CA7"/>
    <w:rsid w:val="0015074B"/>
    <w:rsid w:val="00172041"/>
    <w:rsid w:val="00195272"/>
    <w:rsid w:val="002641BB"/>
    <w:rsid w:val="00277949"/>
    <w:rsid w:val="0029639D"/>
    <w:rsid w:val="002B37C5"/>
    <w:rsid w:val="00326F90"/>
    <w:rsid w:val="003D757A"/>
    <w:rsid w:val="00484927"/>
    <w:rsid w:val="00497D03"/>
    <w:rsid w:val="00505865"/>
    <w:rsid w:val="005D1E8B"/>
    <w:rsid w:val="005F5ECC"/>
    <w:rsid w:val="00675919"/>
    <w:rsid w:val="006A32DB"/>
    <w:rsid w:val="007B7DBE"/>
    <w:rsid w:val="00814429"/>
    <w:rsid w:val="00890FDD"/>
    <w:rsid w:val="008940A7"/>
    <w:rsid w:val="00894F12"/>
    <w:rsid w:val="008D3E65"/>
    <w:rsid w:val="009538AC"/>
    <w:rsid w:val="009A2A50"/>
    <w:rsid w:val="00A13BE2"/>
    <w:rsid w:val="00A36230"/>
    <w:rsid w:val="00A50A86"/>
    <w:rsid w:val="00AA1D8D"/>
    <w:rsid w:val="00AD78F3"/>
    <w:rsid w:val="00B47730"/>
    <w:rsid w:val="00B63391"/>
    <w:rsid w:val="00C0121B"/>
    <w:rsid w:val="00CB0664"/>
    <w:rsid w:val="00CB15F3"/>
    <w:rsid w:val="00D72B60"/>
    <w:rsid w:val="00DB209E"/>
    <w:rsid w:val="00E0338D"/>
    <w:rsid w:val="00E1538B"/>
    <w:rsid w:val="00E27938"/>
    <w:rsid w:val="00E61E3A"/>
    <w:rsid w:val="00E66608"/>
    <w:rsid w:val="00E74FD8"/>
    <w:rsid w:val="00E8671E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F5140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EB575C-78EF-46D6-A8C9-158A3FE59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cp:lastPrinted>2026-01-15T13:20:00Z</cp:lastPrinted>
  <dcterms:created xsi:type="dcterms:W3CDTF">2026-01-23T09:29:00Z</dcterms:created>
  <dcterms:modified xsi:type="dcterms:W3CDTF">2026-01-23T09:29:00Z</dcterms:modified>
  <cp:category/>
</cp:coreProperties>
</file>