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D8" w:rsidRPr="00E8671E" w:rsidRDefault="00C0121B" w:rsidP="00E74FD8">
      <w:pPr>
        <w:spacing w:before="60" w:after="60"/>
        <w:ind w:left="648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Mielec, data</w:t>
      </w:r>
      <w:r w:rsidR="00E74FD8" w:rsidRPr="00E8671E">
        <w:rPr>
          <w:rFonts w:ascii="Times New Roman" w:hAnsi="Times New Roman" w:cs="Times New Roman"/>
          <w:sz w:val="24"/>
        </w:rPr>
        <w:t xml:space="preserve"> .........................</w:t>
      </w:r>
    </w:p>
    <w:p w:rsidR="006A32DB" w:rsidRDefault="00E8671E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Style w:val="Pogrubienie"/>
          <w:rFonts w:ascii="Times New Roman" w:hAnsi="Times New Roman" w:cs="Times New Roman"/>
          <w:sz w:val="24"/>
          <w:szCs w:val="24"/>
          <w:lang w:val="pl-PL"/>
        </w:rPr>
        <w:t>Dane studenta: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Imię i nazwisko: ............................</w:t>
      </w:r>
      <w:r w:rsidR="00E1538B">
        <w:rPr>
          <w:rFonts w:ascii="Times New Roman" w:hAnsi="Times New Roman" w:cs="Times New Roman"/>
          <w:sz w:val="24"/>
          <w:szCs w:val="24"/>
          <w:lang w:val="pl-PL"/>
        </w:rPr>
        <w:t>..............................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 xml:space="preserve">Numer </w:t>
      </w:r>
      <w:r w:rsidR="00195272">
        <w:rPr>
          <w:rFonts w:ascii="Times New Roman" w:hAnsi="Times New Roman" w:cs="Times New Roman"/>
          <w:sz w:val="24"/>
          <w:szCs w:val="24"/>
          <w:lang w:val="pl-PL"/>
        </w:rPr>
        <w:t>albumu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>: ............................</w:t>
      </w:r>
      <w:r w:rsidR="00195272">
        <w:rPr>
          <w:rFonts w:ascii="Times New Roman" w:hAnsi="Times New Roman" w:cs="Times New Roman"/>
          <w:sz w:val="24"/>
          <w:szCs w:val="24"/>
          <w:lang w:val="pl-PL"/>
        </w:rPr>
        <w:t>........</w:t>
      </w:r>
      <w:r w:rsidR="00195272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Kierunek / specjalność: ........................</w:t>
      </w:r>
      <w:r w:rsidR="00195272"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Rok studiów / semestr: .........................</w:t>
      </w:r>
    </w:p>
    <w:p w:rsidR="00195272" w:rsidRDefault="00195272" w:rsidP="00195272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195272" w:rsidRDefault="00195272" w:rsidP="00195272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</w:p>
    <w:p w:rsidR="00195272" w:rsidRPr="00195272" w:rsidRDefault="00195272" w:rsidP="00195272">
      <w:pPr>
        <w:spacing w:before="60" w:after="60"/>
        <w:ind w:left="4320"/>
        <w:jc w:val="both"/>
        <w:rPr>
          <w:rFonts w:ascii="Times New Roman" w:hAnsi="Times New Roman" w:cs="Times New Roman"/>
          <w:b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Pr="00195272">
        <w:rPr>
          <w:rFonts w:ascii="Times New Roman" w:hAnsi="Times New Roman" w:cs="Times New Roman"/>
          <w:b/>
          <w:sz w:val="32"/>
          <w:szCs w:val="32"/>
          <w:lang w:val="pl-PL"/>
        </w:rPr>
        <w:t>Dziekan</w:t>
      </w:r>
    </w:p>
    <w:p w:rsidR="00195272" w:rsidRPr="00EE4367" w:rsidRDefault="00195272" w:rsidP="00195272">
      <w:pPr>
        <w:spacing w:before="60" w:after="60"/>
        <w:jc w:val="both"/>
        <w:rPr>
          <w:rFonts w:ascii="Times New Roman" w:hAnsi="Times New Roman" w:cs="Times New Roman"/>
          <w:b/>
          <w:sz w:val="28"/>
          <w:szCs w:val="28"/>
          <w:lang w:val="pl-PL"/>
        </w:rPr>
      </w:pP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>
        <w:rPr>
          <w:rFonts w:ascii="Times New Roman" w:hAnsi="Times New Roman" w:cs="Times New Roman"/>
          <w:b/>
          <w:sz w:val="32"/>
          <w:szCs w:val="32"/>
          <w:lang w:val="pl-PL"/>
        </w:rPr>
        <w:tab/>
      </w:r>
      <w:r w:rsidRPr="00195272">
        <w:rPr>
          <w:rFonts w:ascii="Times New Roman" w:hAnsi="Times New Roman" w:cs="Times New Roman"/>
          <w:b/>
          <w:sz w:val="32"/>
          <w:szCs w:val="32"/>
          <w:lang w:val="pl-PL"/>
        </w:rPr>
        <w:t>Wyższej Szkoły Gospodarki i Zarządzania</w:t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E61E3A" w:rsidRDefault="00E61E3A" w:rsidP="00EE4367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Pr="00195272" w:rsidRDefault="003D757A" w:rsidP="00E61E3A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195272">
        <w:rPr>
          <w:rFonts w:ascii="Times New Roman" w:hAnsi="Times New Roman" w:cs="Times New Roman"/>
          <w:b/>
          <w:sz w:val="28"/>
          <w:szCs w:val="28"/>
          <w:lang w:val="pl-PL"/>
        </w:rPr>
        <w:t>WNI</w:t>
      </w:r>
      <w:r w:rsidR="0005268B" w:rsidRPr="00195272">
        <w:rPr>
          <w:rFonts w:ascii="Times New Roman" w:hAnsi="Times New Roman" w:cs="Times New Roman"/>
          <w:b/>
          <w:sz w:val="28"/>
          <w:szCs w:val="28"/>
          <w:lang w:val="pl-PL"/>
        </w:rPr>
        <w:t>OSE</w:t>
      </w:r>
      <w:r w:rsidR="002641BB" w:rsidRPr="00195272">
        <w:rPr>
          <w:rFonts w:ascii="Times New Roman" w:hAnsi="Times New Roman" w:cs="Times New Roman"/>
          <w:b/>
          <w:sz w:val="28"/>
          <w:szCs w:val="28"/>
          <w:lang w:val="pl-PL"/>
        </w:rPr>
        <w:t xml:space="preserve">K O </w:t>
      </w:r>
      <w:r w:rsidR="008D3E65" w:rsidRPr="00195272">
        <w:rPr>
          <w:rFonts w:ascii="Times New Roman" w:hAnsi="Times New Roman" w:cs="Times New Roman"/>
          <w:b/>
          <w:sz w:val="28"/>
          <w:szCs w:val="28"/>
          <w:lang w:val="pl-PL"/>
        </w:rPr>
        <w:t>WYRAŻENIE ZGODY NA II</w:t>
      </w:r>
      <w:r w:rsidR="00DC5B46">
        <w:rPr>
          <w:rFonts w:ascii="Times New Roman" w:hAnsi="Times New Roman" w:cs="Times New Roman"/>
          <w:b/>
          <w:sz w:val="28"/>
          <w:szCs w:val="28"/>
          <w:lang w:val="pl-PL"/>
        </w:rPr>
        <w:t>I</w:t>
      </w:r>
      <w:r w:rsidR="008D3E65" w:rsidRPr="00195272">
        <w:rPr>
          <w:rFonts w:ascii="Times New Roman" w:hAnsi="Times New Roman" w:cs="Times New Roman"/>
          <w:b/>
          <w:sz w:val="28"/>
          <w:szCs w:val="28"/>
          <w:lang w:val="pl-PL"/>
        </w:rPr>
        <w:t xml:space="preserve"> TERMIN EGZAMINU </w:t>
      </w:r>
    </w:p>
    <w:p w:rsidR="00E0338D" w:rsidRPr="00EE4367" w:rsidRDefault="00F8106A" w:rsidP="00195272">
      <w:pPr>
        <w:spacing w:before="60" w:after="60"/>
        <w:jc w:val="right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="00675919">
        <w:rPr>
          <w:rFonts w:ascii="Times New Roman" w:hAnsi="Times New Roman" w:cs="Times New Roman"/>
          <w:b/>
          <w:sz w:val="28"/>
          <w:szCs w:val="28"/>
          <w:lang w:val="pl-PL"/>
        </w:rPr>
        <w:t xml:space="preserve">                      </w:t>
      </w:r>
    </w:p>
    <w:p w:rsidR="005F5ECC" w:rsidRDefault="009A2A50" w:rsidP="00DC5B46">
      <w:pPr>
        <w:spacing w:after="0" w:line="360" w:lineRule="auto"/>
        <w:jc w:val="both"/>
        <w:rPr>
          <w:rFonts w:ascii="Times New Roman" w:hAnsi="Times New Roman" w:cs="Times New Roman"/>
          <w:spacing w:val="-6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   </w:t>
      </w:r>
      <w:r w:rsidR="00195272">
        <w:rPr>
          <w:rFonts w:ascii="Times New Roman" w:hAnsi="Times New Roman" w:cs="Times New Roman"/>
          <w:spacing w:val="-6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>Zwracam</w:t>
      </w:r>
      <w:r w:rsidR="00E61E3A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="00814429" w:rsidRPr="00EE4367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się z uprzejmą prośbą o </w:t>
      </w:r>
      <w:r w:rsidR="008D3E65">
        <w:rPr>
          <w:rFonts w:ascii="Times New Roman" w:hAnsi="Times New Roman" w:cs="Times New Roman"/>
          <w:spacing w:val="-6"/>
          <w:sz w:val="24"/>
          <w:szCs w:val="24"/>
          <w:lang w:val="pl-PL"/>
        </w:rPr>
        <w:t>wyrażenie zgody na II</w:t>
      </w:r>
      <w:r w:rsidR="00DC5B46">
        <w:rPr>
          <w:rFonts w:ascii="Times New Roman" w:hAnsi="Times New Roman" w:cs="Times New Roman"/>
          <w:spacing w:val="-6"/>
          <w:sz w:val="24"/>
          <w:szCs w:val="24"/>
          <w:lang w:val="pl-PL"/>
        </w:rPr>
        <w:t>I</w:t>
      </w:r>
      <w:r w:rsidR="008D3E65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termin egzaminu </w:t>
      </w:r>
      <w:r w:rsidR="00DC5B46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( II termin egzaminu </w:t>
      </w:r>
      <w:r w:rsidR="008D3E65">
        <w:rPr>
          <w:rFonts w:ascii="Times New Roman" w:hAnsi="Times New Roman" w:cs="Times New Roman"/>
          <w:spacing w:val="-6"/>
          <w:sz w:val="24"/>
          <w:szCs w:val="24"/>
          <w:lang w:val="pl-PL"/>
        </w:rPr>
        <w:t>poprawkowego</w:t>
      </w:r>
      <w:r w:rsidR="00DC5B46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) </w:t>
      </w:r>
      <w:r w:rsidR="008D3E65">
        <w:rPr>
          <w:rFonts w:ascii="Times New Roman" w:hAnsi="Times New Roman" w:cs="Times New Roman"/>
          <w:spacing w:val="-6"/>
          <w:sz w:val="24"/>
          <w:szCs w:val="24"/>
          <w:lang w:val="pl-PL"/>
        </w:rPr>
        <w:t>z przedmiotu</w:t>
      </w:r>
      <w:r w:rsidR="00497D03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…</w:t>
      </w:r>
      <w:r w:rsidR="00DC5B46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…………………………..</w:t>
      </w:r>
      <w:r w:rsidR="00497D03">
        <w:rPr>
          <w:rFonts w:ascii="Times New Roman" w:hAnsi="Times New Roman" w:cs="Times New Roman"/>
          <w:spacing w:val="-6"/>
          <w:sz w:val="24"/>
          <w:szCs w:val="24"/>
          <w:lang w:val="pl-PL"/>
        </w:rPr>
        <w:t>………...</w:t>
      </w:r>
      <w:r w:rsidR="008D3E65">
        <w:rPr>
          <w:rFonts w:ascii="Times New Roman" w:hAnsi="Times New Roman" w:cs="Times New Roman"/>
          <w:spacing w:val="-6"/>
          <w:sz w:val="24"/>
          <w:szCs w:val="24"/>
          <w:lang w:val="pl-PL"/>
        </w:rPr>
        <w:t>......................................................</w:t>
      </w:r>
    </w:p>
    <w:p w:rsidR="008940A7" w:rsidRDefault="005F5ECC" w:rsidP="00DC5B4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Prośbę swą motywuję tym……………………………………………………………………………... </w:t>
      </w:r>
      <w:r w:rsidR="008940A7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……………………………………………………………………………………............................</w:t>
      </w:r>
    </w:p>
    <w:p w:rsidR="008940A7" w:rsidRDefault="008940A7" w:rsidP="00DC5B4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Proszę o pozytywne rozpatrzenie mojej prośby. </w:t>
      </w:r>
      <w:bookmarkStart w:id="0" w:name="_GoBack"/>
      <w:bookmarkEnd w:id="0"/>
    </w:p>
    <w:p w:rsidR="008940A7" w:rsidRPr="00EE4367" w:rsidRDefault="008940A7" w:rsidP="00894F1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8940A7" w:rsidRDefault="000C354F" w:rsidP="00195272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0C354F" w:rsidRPr="00EE4367" w:rsidRDefault="000C354F" w:rsidP="000C354F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ab/>
      </w:r>
    </w:p>
    <w:p w:rsidR="00A13BE2" w:rsidRPr="00EE4367" w:rsidRDefault="00A13BE2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t>............................................................</w:t>
      </w:r>
      <w:r w:rsidR="00F8106A" w:rsidRPr="00EE4367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E4367">
        <w:rPr>
          <w:rFonts w:ascii="Times New Roman" w:hAnsi="Times New Roman" w:cs="Times New Roman"/>
          <w:sz w:val="24"/>
          <w:szCs w:val="24"/>
          <w:lang w:val="pl-PL"/>
        </w:rPr>
        <w:t xml:space="preserve">                Podpis studenta</w:t>
      </w:r>
    </w:p>
    <w:p w:rsidR="00AD78F3" w:rsidRDefault="00AD78F3" w:rsidP="00E74FD8">
      <w:pPr>
        <w:spacing w:before="60" w:after="6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74FD8" w:rsidRPr="00195272" w:rsidRDefault="00195272" w:rsidP="00195272">
      <w:pPr>
        <w:spacing w:before="60" w:after="60"/>
        <w:jc w:val="center"/>
        <w:rPr>
          <w:rFonts w:ascii="Times New Roman" w:hAnsi="Times New Roman" w:cs="Times New Roman"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lastRenderedPageBreak/>
        <w:br/>
      </w:r>
      <w:r>
        <w:rPr>
          <w:rFonts w:ascii="Times New Roman" w:hAnsi="Times New Roman" w:cs="Times New Roman"/>
          <w:b/>
          <w:sz w:val="24"/>
          <w:szCs w:val="24"/>
          <w:lang w:val="pl-PL"/>
        </w:rPr>
        <w:br/>
      </w:r>
      <w:r w:rsidR="009A2A50" w:rsidRPr="00195272">
        <w:rPr>
          <w:rFonts w:ascii="Times New Roman" w:hAnsi="Times New Roman" w:cs="Times New Roman"/>
          <w:b/>
          <w:sz w:val="32"/>
          <w:szCs w:val="32"/>
          <w:lang w:val="pl-PL"/>
        </w:rPr>
        <w:t>Decyzja Dziekana</w:t>
      </w:r>
    </w:p>
    <w:p w:rsidR="000C354F" w:rsidRPr="00EE4367" w:rsidRDefault="000C354F" w:rsidP="00E74FD8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195272" w:rsidRDefault="00195272" w:rsidP="00E74FD8">
      <w:pPr>
        <w:spacing w:before="60" w:after="60"/>
        <w:rPr>
          <w:rFonts w:ascii="Times New Roman" w:hAnsi="Times New Roman" w:cs="Times New Roman"/>
        </w:rPr>
      </w:pPr>
    </w:p>
    <w:p w:rsidR="009A2A50" w:rsidRDefault="00195272" w:rsidP="00E74FD8">
      <w:pPr>
        <w:spacing w:before="60" w:after="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9A2A50" w:rsidRPr="008D3E65">
        <w:rPr>
          <w:rFonts w:ascii="Times New Roman" w:hAnsi="Times New Roman" w:cs="Times New Roman"/>
        </w:rPr>
        <w:t xml:space="preserve">Na </w:t>
      </w:r>
      <w:proofErr w:type="spellStart"/>
      <w:r w:rsidR="009A2A50" w:rsidRPr="008D3E65">
        <w:rPr>
          <w:rFonts w:ascii="Times New Roman" w:hAnsi="Times New Roman" w:cs="Times New Roman"/>
        </w:rPr>
        <w:t>podstawie</w:t>
      </w:r>
      <w:proofErr w:type="spellEnd"/>
      <w:r w:rsidR="009A2A50" w:rsidRPr="008D3E65">
        <w:rPr>
          <w:rFonts w:ascii="Times New Roman" w:hAnsi="Times New Roman" w:cs="Times New Roman"/>
        </w:rPr>
        <w:t xml:space="preserve"> </w:t>
      </w:r>
      <w:r w:rsidR="008D3E65" w:rsidRPr="008D3E65">
        <w:rPr>
          <w:rFonts w:ascii="Times New Roman" w:hAnsi="Times New Roman" w:cs="Times New Roman"/>
        </w:rPr>
        <w:t>§ 30 ust. 2</w:t>
      </w:r>
      <w:r w:rsidR="00C0121B">
        <w:rPr>
          <w:rFonts w:ascii="Times New Roman" w:hAnsi="Times New Roman" w:cs="Times New Roman"/>
        </w:rPr>
        <w:t xml:space="preserve"> -</w:t>
      </w:r>
      <w:r w:rsidR="00E66608">
        <w:rPr>
          <w:rFonts w:ascii="Times New Roman" w:hAnsi="Times New Roman" w:cs="Times New Roman"/>
        </w:rPr>
        <w:t xml:space="preserve"> Regulamin</w:t>
      </w:r>
      <w:r w:rsidR="008D3E65" w:rsidRPr="008D3E65">
        <w:rPr>
          <w:rFonts w:ascii="Times New Roman" w:hAnsi="Times New Roman" w:cs="Times New Roman"/>
        </w:rPr>
        <w:t xml:space="preserve"> Studiów </w:t>
      </w:r>
      <w:proofErr w:type="spellStart"/>
      <w:r w:rsidR="008D3E65" w:rsidRPr="008D3E65">
        <w:rPr>
          <w:rFonts w:ascii="Times New Roman" w:hAnsi="Times New Roman" w:cs="Times New Roman"/>
        </w:rPr>
        <w:t>Wyższej</w:t>
      </w:r>
      <w:proofErr w:type="spellEnd"/>
      <w:r w:rsidR="008D3E65" w:rsidRPr="008D3E65">
        <w:rPr>
          <w:rFonts w:ascii="Times New Roman" w:hAnsi="Times New Roman" w:cs="Times New Roman"/>
        </w:rPr>
        <w:t xml:space="preserve"> </w:t>
      </w:r>
      <w:proofErr w:type="spellStart"/>
      <w:r w:rsidR="008D3E65" w:rsidRPr="008D3E65">
        <w:rPr>
          <w:rFonts w:ascii="Times New Roman" w:hAnsi="Times New Roman" w:cs="Times New Roman"/>
        </w:rPr>
        <w:t>Szkoły</w:t>
      </w:r>
      <w:proofErr w:type="spellEnd"/>
      <w:r w:rsidR="008D3E65" w:rsidRPr="008D3E65">
        <w:rPr>
          <w:rFonts w:ascii="Times New Roman" w:hAnsi="Times New Roman" w:cs="Times New Roman"/>
        </w:rPr>
        <w:t xml:space="preserve"> </w:t>
      </w:r>
      <w:proofErr w:type="spellStart"/>
      <w:r w:rsidR="008D3E65" w:rsidRPr="008D3E65">
        <w:rPr>
          <w:rFonts w:ascii="Times New Roman" w:hAnsi="Times New Roman" w:cs="Times New Roman"/>
        </w:rPr>
        <w:t>Gospodarki</w:t>
      </w:r>
      <w:proofErr w:type="spellEnd"/>
      <w:r w:rsidR="008D3E65" w:rsidRPr="008D3E65">
        <w:rPr>
          <w:rFonts w:ascii="Times New Roman" w:hAnsi="Times New Roman" w:cs="Times New Roman"/>
        </w:rPr>
        <w:t xml:space="preserve"> </w:t>
      </w:r>
      <w:proofErr w:type="spellStart"/>
      <w:r w:rsidR="008D3E65" w:rsidRPr="008D3E65">
        <w:rPr>
          <w:rFonts w:ascii="Times New Roman" w:hAnsi="Times New Roman" w:cs="Times New Roman"/>
        </w:rPr>
        <w:t>i</w:t>
      </w:r>
      <w:proofErr w:type="spellEnd"/>
      <w:r w:rsidR="008D3E65" w:rsidRPr="008D3E65">
        <w:rPr>
          <w:rFonts w:ascii="Times New Roman" w:hAnsi="Times New Roman" w:cs="Times New Roman"/>
        </w:rPr>
        <w:t xml:space="preserve"> </w:t>
      </w:r>
      <w:proofErr w:type="spellStart"/>
      <w:r w:rsidR="008D3E65" w:rsidRPr="008D3E65">
        <w:rPr>
          <w:rFonts w:ascii="Times New Roman" w:hAnsi="Times New Roman" w:cs="Times New Roman"/>
        </w:rPr>
        <w:t>Zarządzania</w:t>
      </w:r>
      <w:proofErr w:type="spellEnd"/>
    </w:p>
    <w:p w:rsidR="005D1E8B" w:rsidRPr="008D3E65" w:rsidRDefault="005D1E8B" w:rsidP="00E74FD8">
      <w:pPr>
        <w:spacing w:before="60" w:after="60"/>
        <w:rPr>
          <w:rFonts w:ascii="Times New Roman" w:hAnsi="Times New Roman" w:cs="Times New Roman"/>
        </w:rPr>
      </w:pPr>
    </w:p>
    <w:p w:rsidR="00C0121B" w:rsidRDefault="000C354F" w:rsidP="008D3E65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 w:rsidRPr="00497D03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497D03">
        <w:rPr>
          <w:rFonts w:ascii="Times New Roman" w:hAnsi="Times New Roman" w:cs="Times New Roman"/>
          <w:sz w:val="24"/>
          <w:szCs w:val="24"/>
          <w:lang w:val="pl-PL"/>
        </w:rPr>
        <w:t xml:space="preserve"> Wyrażam zgodę, </w:t>
      </w:r>
      <w:r w:rsidRPr="00497D03">
        <w:rPr>
          <w:rFonts w:ascii="Segoe UI Symbol" w:hAnsi="Segoe UI Symbol" w:cs="Segoe UI Symbol"/>
          <w:sz w:val="24"/>
          <w:szCs w:val="24"/>
          <w:lang w:val="pl-PL"/>
        </w:rPr>
        <w:t>☐</w:t>
      </w:r>
      <w:r w:rsidRPr="00497D03">
        <w:rPr>
          <w:rFonts w:ascii="Times New Roman" w:hAnsi="Times New Roman" w:cs="Times New Roman"/>
          <w:sz w:val="24"/>
          <w:szCs w:val="24"/>
          <w:lang w:val="pl-PL"/>
        </w:rPr>
        <w:t xml:space="preserve"> Nie wyrażam zgody, </w:t>
      </w:r>
    </w:p>
    <w:p w:rsidR="00675919" w:rsidRPr="00497D03" w:rsidRDefault="008D3E65" w:rsidP="008D3E65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 III termin egzaminu poprawkowego z przedmiotu………</w:t>
      </w:r>
      <w:r w:rsidR="00C0121B">
        <w:rPr>
          <w:rFonts w:ascii="Times New Roman" w:hAnsi="Times New Roman" w:cs="Times New Roman"/>
          <w:sz w:val="24"/>
          <w:szCs w:val="24"/>
          <w:lang w:val="pl-PL"/>
        </w:rPr>
        <w:t>…………………………………</w:t>
      </w: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675919" w:rsidRDefault="00675919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</w:p>
    <w:p w:rsidR="00A13BE2" w:rsidRPr="00EE4367" w:rsidRDefault="00F8106A" w:rsidP="00A13BE2">
      <w:pPr>
        <w:spacing w:before="60" w:after="60"/>
        <w:ind w:left="5760"/>
        <w:rPr>
          <w:rFonts w:ascii="Times New Roman" w:hAnsi="Times New Roman" w:cs="Times New Roman"/>
          <w:sz w:val="24"/>
          <w:szCs w:val="24"/>
          <w:lang w:val="pl-PL"/>
        </w:rPr>
      </w:pPr>
      <w:r w:rsidRPr="00EE4367">
        <w:rPr>
          <w:rFonts w:ascii="Times New Roman" w:hAnsi="Times New Roman" w:cs="Times New Roman"/>
          <w:sz w:val="24"/>
          <w:szCs w:val="24"/>
          <w:lang w:val="pl-PL"/>
        </w:rPr>
        <w:br/>
        <w:t>............................................................</w:t>
      </w:r>
    </w:p>
    <w:p w:rsidR="00A13BE2" w:rsidRPr="00EE4367" w:rsidRDefault="009A2A50" w:rsidP="00A13BE2">
      <w:pPr>
        <w:spacing w:before="60" w:after="60"/>
        <w:ind w:left="5760" w:firstLine="72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Data i podpis Dziekana</w:t>
      </w:r>
    </w:p>
    <w:p w:rsidR="00E8671E" w:rsidRDefault="00E8671E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Default="00E61E3A" w:rsidP="00E61E3A">
      <w:pPr>
        <w:spacing w:before="60" w:after="60"/>
        <w:rPr>
          <w:rFonts w:ascii="Times New Roman" w:hAnsi="Times New Roman" w:cs="Times New Roman"/>
          <w:sz w:val="24"/>
          <w:szCs w:val="24"/>
          <w:lang w:val="pl-PL"/>
        </w:rPr>
      </w:pPr>
    </w:p>
    <w:p w:rsidR="00E27938" w:rsidRDefault="00E27938" w:rsidP="00E2793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E61E3A" w:rsidRPr="00E27938" w:rsidRDefault="00E61E3A" w:rsidP="00E27938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sectPr w:rsidR="00E61E3A" w:rsidRPr="00E27938" w:rsidSect="00034616">
      <w:footerReference w:type="default" r:id="rId8"/>
      <w:headerReference w:type="first" r:id="rId9"/>
      <w:footerReference w:type="firs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FEA" w:rsidRDefault="00766FEA">
      <w:pPr>
        <w:spacing w:after="0" w:line="240" w:lineRule="auto"/>
      </w:pPr>
      <w:r>
        <w:separator/>
      </w:r>
    </w:p>
  </w:endnote>
  <w:endnote w:type="continuationSeparator" w:id="0">
    <w:p w:rsidR="00766FEA" w:rsidRDefault="00766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Stopka"/>
      <w:jc w:val="center"/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</w:t>
    </w:r>
    <w:r>
      <w:rPr>
        <w:rFonts w:ascii="Times New Roman" w:hAnsi="Times New Roman"/>
        <w:sz w:val="18"/>
      </w:rPr>
      <w:t xml:space="preserve"> dziekanat@wsgiz.mielec.pl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2DB" w:rsidRDefault="006A32DB" w:rsidP="006A32DB">
    <w:pPr>
      <w:pStyle w:val="Stopka"/>
      <w:jc w:val="center"/>
      <w:rPr>
        <w:rFonts w:ascii="Times New Roman" w:hAnsi="Times New Roman"/>
        <w:sz w:val="18"/>
      </w:rPr>
    </w:pPr>
  </w:p>
  <w:p w:rsidR="006A32DB" w:rsidRPr="00EE4367" w:rsidRDefault="006A32DB" w:rsidP="006A32DB">
    <w:pPr>
      <w:pStyle w:val="Stopka"/>
      <w:jc w:val="center"/>
      <w:rPr>
        <w:lang w:val="pl-PL"/>
      </w:rPr>
    </w:pPr>
    <w:r w:rsidRPr="00EE4367">
      <w:rPr>
        <w:rFonts w:ascii="Times New Roman" w:hAnsi="Times New Roman"/>
        <w:sz w:val="18"/>
        <w:lang w:val="pl-PL"/>
      </w:rPr>
      <w:t>Wyższa Szkoła Gospodarki i Zarządzania | ul. Biernackiego 6, 39-300 Mielec | tel. 17 773 53 50 | e-mail: wsgiz@wsgiz.mielec.pl, dziekanat@wsgiz.mielec.pl</w:t>
    </w:r>
  </w:p>
  <w:p w:rsidR="006A32DB" w:rsidRPr="00EE4367" w:rsidRDefault="006A32DB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FEA" w:rsidRDefault="00766FEA">
      <w:pPr>
        <w:spacing w:after="0" w:line="240" w:lineRule="auto"/>
      </w:pPr>
      <w:r>
        <w:separator/>
      </w:r>
    </w:p>
  </w:footnote>
  <w:footnote w:type="continuationSeparator" w:id="0">
    <w:p w:rsidR="00766FEA" w:rsidRDefault="00766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8D" w:rsidRDefault="00F8106A">
    <w:pPr>
      <w:pStyle w:val="Nagwek"/>
    </w:pPr>
    <w:r>
      <w:rPr>
        <w:noProof/>
        <w:lang w:val="pl-PL" w:eastAsia="pl-PL"/>
      </w:rPr>
      <w:drawing>
        <wp:inline distT="0" distB="0" distL="0" distR="0">
          <wp:extent cx="1495425" cy="1495425"/>
          <wp:effectExtent l="0" t="0" r="9525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bez tł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118" cy="14961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CB478D"/>
    <w:multiLevelType w:val="hybridMultilevel"/>
    <w:tmpl w:val="AC5CD14A"/>
    <w:lvl w:ilvl="0" w:tplc="10446388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72B9"/>
    <w:rsid w:val="00034616"/>
    <w:rsid w:val="0005268B"/>
    <w:rsid w:val="0006063C"/>
    <w:rsid w:val="000C354F"/>
    <w:rsid w:val="00104CA7"/>
    <w:rsid w:val="0015074B"/>
    <w:rsid w:val="00172041"/>
    <w:rsid w:val="00195272"/>
    <w:rsid w:val="002641BB"/>
    <w:rsid w:val="00277949"/>
    <w:rsid w:val="0029639D"/>
    <w:rsid w:val="002B37C5"/>
    <w:rsid w:val="00326F90"/>
    <w:rsid w:val="003D757A"/>
    <w:rsid w:val="00484927"/>
    <w:rsid w:val="00497D03"/>
    <w:rsid w:val="00505865"/>
    <w:rsid w:val="005D1E8B"/>
    <w:rsid w:val="005F5ECC"/>
    <w:rsid w:val="00675919"/>
    <w:rsid w:val="006A32DB"/>
    <w:rsid w:val="00766FEA"/>
    <w:rsid w:val="007B7DBE"/>
    <w:rsid w:val="00814429"/>
    <w:rsid w:val="00890FDD"/>
    <w:rsid w:val="008940A7"/>
    <w:rsid w:val="00894F12"/>
    <w:rsid w:val="008D3E65"/>
    <w:rsid w:val="009538AC"/>
    <w:rsid w:val="009A2A50"/>
    <w:rsid w:val="00A13BE2"/>
    <w:rsid w:val="00A145A2"/>
    <w:rsid w:val="00A36230"/>
    <w:rsid w:val="00A50A86"/>
    <w:rsid w:val="00AA1D8D"/>
    <w:rsid w:val="00AD78F3"/>
    <w:rsid w:val="00B47730"/>
    <w:rsid w:val="00B63391"/>
    <w:rsid w:val="00C0121B"/>
    <w:rsid w:val="00CB0664"/>
    <w:rsid w:val="00CB15F3"/>
    <w:rsid w:val="00D72B60"/>
    <w:rsid w:val="00DB209E"/>
    <w:rsid w:val="00DC5B46"/>
    <w:rsid w:val="00E0338D"/>
    <w:rsid w:val="00E1538B"/>
    <w:rsid w:val="00E27938"/>
    <w:rsid w:val="00E61E3A"/>
    <w:rsid w:val="00E66608"/>
    <w:rsid w:val="00E74FD8"/>
    <w:rsid w:val="00E8671E"/>
    <w:rsid w:val="00EE4367"/>
    <w:rsid w:val="00F772E1"/>
    <w:rsid w:val="00F810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CF5140"/>
  <w14:defaultImageDpi w14:val="300"/>
  <w15:docId w15:val="{98555515-F286-4724-AE68-A53A283C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A50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86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71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61E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990479-74C4-4478-A114-3672115E3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171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3</cp:revision>
  <cp:lastPrinted>2026-01-23T09:30:00Z</cp:lastPrinted>
  <dcterms:created xsi:type="dcterms:W3CDTF">2026-01-23T09:33:00Z</dcterms:created>
  <dcterms:modified xsi:type="dcterms:W3CDTF">2026-01-23T09:47:00Z</dcterms:modified>
  <cp:category/>
</cp:coreProperties>
</file>