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D8" w:rsidRPr="00E8671E" w:rsidRDefault="009208E3" w:rsidP="00E74FD8">
      <w:pPr>
        <w:spacing w:before="60" w:after="60"/>
        <w:ind w:left="648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 xml:space="preserve">Mielec, data </w:t>
      </w:r>
      <w:r w:rsidR="00E74FD8" w:rsidRPr="00E8671E">
        <w:rPr>
          <w:rFonts w:ascii="Times New Roman" w:hAnsi="Times New Roman" w:cs="Times New Roman"/>
          <w:sz w:val="24"/>
        </w:rPr>
        <w:t>.........................</w:t>
      </w:r>
    </w:p>
    <w:p w:rsidR="006A32DB" w:rsidRDefault="00E8671E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Style w:val="Pogrubienie"/>
          <w:rFonts w:ascii="Times New Roman" w:hAnsi="Times New Roman" w:cs="Times New Roman"/>
          <w:sz w:val="24"/>
          <w:szCs w:val="24"/>
          <w:lang w:val="pl-PL"/>
        </w:rPr>
        <w:t>Dane studenta: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Imię i nazwisko: ............................</w:t>
      </w:r>
      <w:r w:rsidR="0093077F">
        <w:rPr>
          <w:rFonts w:ascii="Times New Roman" w:hAnsi="Times New Roman" w:cs="Times New Roman"/>
          <w:sz w:val="24"/>
          <w:szCs w:val="24"/>
          <w:lang w:val="pl-PL"/>
        </w:rPr>
        <w:t>...............................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 xml:space="preserve">Numer </w:t>
      </w:r>
      <w:r w:rsidR="00CA790E">
        <w:rPr>
          <w:rFonts w:ascii="Times New Roman" w:hAnsi="Times New Roman" w:cs="Times New Roman"/>
          <w:sz w:val="24"/>
          <w:szCs w:val="24"/>
          <w:lang w:val="pl-PL"/>
        </w:rPr>
        <w:t>albumu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>: .........................</w:t>
      </w:r>
      <w:r w:rsidR="00CA790E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Kierunek / specjalność: .............</w:t>
      </w:r>
      <w:r w:rsidR="00CA790E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Rok studiów / semestr: ..............</w:t>
      </w:r>
    </w:p>
    <w:p w:rsidR="00E61E3A" w:rsidRDefault="00E61E3A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CA790E" w:rsidRDefault="00CA790E" w:rsidP="00CA790E">
      <w:pPr>
        <w:spacing w:before="60" w:after="60"/>
        <w:ind w:left="432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  <w:r>
        <w:rPr>
          <w:rFonts w:ascii="Times New Roman" w:hAnsi="Times New Roman" w:cs="Times New Roman"/>
          <w:b/>
          <w:sz w:val="32"/>
          <w:szCs w:val="32"/>
          <w:lang w:val="pl-PL"/>
        </w:rPr>
        <w:t xml:space="preserve">                Dziekan </w:t>
      </w:r>
    </w:p>
    <w:p w:rsidR="00CA790E" w:rsidRPr="00CA790E" w:rsidRDefault="00CA790E" w:rsidP="00CA790E">
      <w:pPr>
        <w:spacing w:before="60" w:after="60"/>
        <w:ind w:left="3119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  <w:r w:rsidRPr="00CA790E">
        <w:rPr>
          <w:rFonts w:ascii="Times New Roman" w:hAnsi="Times New Roman" w:cs="Times New Roman"/>
          <w:b/>
          <w:sz w:val="32"/>
          <w:szCs w:val="32"/>
          <w:lang w:val="pl-PL"/>
        </w:rPr>
        <w:t>Wyższej Szkoły Gospodarki i Zarządzania</w:t>
      </w:r>
      <w:r w:rsidRPr="00CA790E">
        <w:rPr>
          <w:rFonts w:ascii="Times New Roman" w:hAnsi="Times New Roman" w:cs="Times New Roman"/>
          <w:sz w:val="32"/>
          <w:szCs w:val="32"/>
          <w:lang w:val="pl-PL"/>
        </w:rPr>
        <w:br/>
      </w:r>
    </w:p>
    <w:p w:rsidR="00E61E3A" w:rsidRPr="00EE4367" w:rsidRDefault="00E61E3A" w:rsidP="00EE4367">
      <w:pPr>
        <w:spacing w:before="60" w:after="60"/>
        <w:rPr>
          <w:rFonts w:ascii="Times New Roman" w:hAnsi="Times New Roman" w:cs="Times New Roman"/>
          <w:b/>
          <w:sz w:val="28"/>
          <w:lang w:val="pl-PL"/>
        </w:rPr>
      </w:pPr>
    </w:p>
    <w:p w:rsidR="009208E3" w:rsidRPr="00CA790E" w:rsidRDefault="00E61E3A" w:rsidP="00E61E3A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CA790E">
        <w:rPr>
          <w:rFonts w:ascii="Times New Roman" w:hAnsi="Times New Roman" w:cs="Times New Roman"/>
          <w:b/>
          <w:sz w:val="28"/>
          <w:szCs w:val="28"/>
          <w:lang w:val="pl-PL"/>
        </w:rPr>
        <w:t xml:space="preserve">WNIOSEK </w:t>
      </w:r>
      <w:r w:rsidR="00894F12" w:rsidRPr="00CA790E">
        <w:rPr>
          <w:rFonts w:ascii="Times New Roman" w:hAnsi="Times New Roman" w:cs="Times New Roman"/>
          <w:b/>
          <w:sz w:val="28"/>
          <w:szCs w:val="28"/>
          <w:lang w:val="pl-PL"/>
        </w:rPr>
        <w:t xml:space="preserve">O </w:t>
      </w:r>
      <w:r w:rsidR="00AB2A1A" w:rsidRPr="00CA790E">
        <w:rPr>
          <w:rFonts w:ascii="Times New Roman" w:hAnsi="Times New Roman" w:cs="Times New Roman"/>
          <w:b/>
          <w:sz w:val="28"/>
          <w:szCs w:val="28"/>
          <w:lang w:val="pl-PL"/>
        </w:rPr>
        <w:t>WPIS WARUNKOWY</w:t>
      </w:r>
    </w:p>
    <w:p w:rsidR="00AB2A1A" w:rsidRPr="00E61E3A" w:rsidRDefault="00AB2A1A" w:rsidP="00E61E3A">
      <w:pPr>
        <w:spacing w:before="60" w:after="60"/>
        <w:jc w:val="center"/>
        <w:rPr>
          <w:rFonts w:ascii="Times New Roman" w:hAnsi="Times New Roman" w:cs="Times New Roman"/>
          <w:b/>
          <w:sz w:val="32"/>
          <w:szCs w:val="30"/>
          <w:lang w:val="pl-PL"/>
        </w:rPr>
      </w:pPr>
    </w:p>
    <w:p w:rsidR="00AB2A1A" w:rsidRDefault="00E61E3A" w:rsidP="00CA790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br/>
        <w:t xml:space="preserve">         </w:t>
      </w:r>
      <w:r w:rsidR="00CA790E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      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>Zwracam</w:t>
      </w: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się z uprzejmą prośbą o wyrażenie </w:t>
      </w:r>
      <w:r w:rsid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>zgody</w:t>
      </w:r>
      <w:r w:rsidR="00894F12">
        <w:rPr>
          <w:rFonts w:ascii="Times New Roman" w:hAnsi="Times New Roman" w:cs="Times New Roman"/>
          <w:sz w:val="24"/>
          <w:szCs w:val="24"/>
          <w:lang w:val="pl-PL"/>
        </w:rPr>
        <w:t xml:space="preserve"> na </w:t>
      </w:r>
      <w:r w:rsidR="00AB2A1A">
        <w:rPr>
          <w:rFonts w:ascii="Times New Roman" w:hAnsi="Times New Roman" w:cs="Times New Roman"/>
          <w:sz w:val="24"/>
          <w:szCs w:val="24"/>
          <w:lang w:val="pl-PL"/>
        </w:rPr>
        <w:t xml:space="preserve">wpis </w:t>
      </w:r>
      <w:r w:rsidR="00CA790E">
        <w:rPr>
          <w:rFonts w:ascii="Times New Roman" w:hAnsi="Times New Roman" w:cs="Times New Roman"/>
          <w:sz w:val="24"/>
          <w:szCs w:val="24"/>
          <w:lang w:val="pl-PL"/>
        </w:rPr>
        <w:t>warunkowy na kolejny semestr………….</w:t>
      </w:r>
      <w:r w:rsidR="00AB2A1A">
        <w:rPr>
          <w:rFonts w:ascii="Times New Roman" w:hAnsi="Times New Roman" w:cs="Times New Roman"/>
          <w:sz w:val="24"/>
          <w:szCs w:val="24"/>
          <w:lang w:val="pl-PL"/>
        </w:rPr>
        <w:t>rok</w:t>
      </w:r>
      <w:r w:rsidR="00CA790E">
        <w:rPr>
          <w:rFonts w:ascii="Times New Roman" w:hAnsi="Times New Roman" w:cs="Times New Roman"/>
          <w:sz w:val="24"/>
          <w:szCs w:val="24"/>
          <w:lang w:val="pl-PL"/>
        </w:rPr>
        <w:t>u…………</w:t>
      </w:r>
      <w:r w:rsidR="00AB2A1A">
        <w:rPr>
          <w:rFonts w:ascii="Times New Roman" w:hAnsi="Times New Roman" w:cs="Times New Roman"/>
          <w:sz w:val="24"/>
          <w:szCs w:val="24"/>
          <w:lang w:val="pl-PL"/>
        </w:rPr>
        <w:t xml:space="preserve"> studiów w roku akademickim……</w:t>
      </w:r>
      <w:r w:rsidR="001A4CDA">
        <w:rPr>
          <w:rFonts w:ascii="Times New Roman" w:hAnsi="Times New Roman" w:cs="Times New Roman"/>
          <w:sz w:val="24"/>
          <w:szCs w:val="24"/>
          <w:lang w:val="pl-PL"/>
        </w:rPr>
        <w:t>…</w:t>
      </w:r>
      <w:r w:rsidR="00AB2A1A">
        <w:rPr>
          <w:rFonts w:ascii="Times New Roman" w:hAnsi="Times New Roman" w:cs="Times New Roman"/>
          <w:sz w:val="24"/>
          <w:szCs w:val="24"/>
          <w:lang w:val="pl-PL"/>
        </w:rPr>
        <w:t>./……</w:t>
      </w:r>
      <w:r w:rsidR="001A4CDA">
        <w:rPr>
          <w:rFonts w:ascii="Times New Roman" w:hAnsi="Times New Roman" w:cs="Times New Roman"/>
          <w:sz w:val="24"/>
          <w:szCs w:val="24"/>
          <w:lang w:val="pl-PL"/>
        </w:rPr>
        <w:t>….</w:t>
      </w:r>
    </w:p>
    <w:p w:rsidR="00E0338D" w:rsidRDefault="00AB2A1A" w:rsidP="00CA790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z przedmiotu ………………………………………………………………………………………</w:t>
      </w:r>
    </w:p>
    <w:p w:rsidR="00AB2A1A" w:rsidRDefault="00CA790E" w:rsidP="00CA790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ab/>
      </w:r>
      <w:r w:rsidR="00AB2A1A">
        <w:rPr>
          <w:rFonts w:ascii="Times New Roman" w:hAnsi="Times New Roman" w:cs="Times New Roman"/>
          <w:sz w:val="24"/>
          <w:szCs w:val="24"/>
          <w:lang w:val="pl-PL"/>
        </w:rPr>
        <w:t>Uzasadnienie:……………………………………………………………………………………………………………………………………………………………………………………………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……………………………………………………………………………………………………………………………………………………………………………………...............................</w:t>
      </w:r>
      <w:r w:rsidR="00AB2A1A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9208E3" w:rsidRDefault="00CA790E" w:rsidP="00CA790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ab/>
      </w:r>
      <w:r w:rsidR="009208E3">
        <w:rPr>
          <w:rFonts w:ascii="Times New Roman" w:hAnsi="Times New Roman" w:cs="Times New Roman"/>
          <w:sz w:val="24"/>
          <w:szCs w:val="24"/>
          <w:lang w:val="pl-PL"/>
        </w:rPr>
        <w:t>Proszę o pozytywne rozpatrzenie mojej prośby.</w:t>
      </w:r>
    </w:p>
    <w:p w:rsidR="009208E3" w:rsidRDefault="000C354F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9208E3" w:rsidRDefault="009208E3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  <w:t xml:space="preserve"> </w:t>
      </w:r>
    </w:p>
    <w:p w:rsidR="000C354F" w:rsidRPr="00EE4367" w:rsidRDefault="000C354F" w:rsidP="009208E3">
      <w:pPr>
        <w:spacing w:before="60" w:after="60"/>
        <w:ind w:left="5760" w:firstLine="72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A13BE2" w:rsidRPr="00EE4367" w:rsidRDefault="00A13BE2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</w:t>
      </w:r>
      <w:r w:rsidR="00F8106A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               Podpis studenta</w:t>
      </w:r>
    </w:p>
    <w:p w:rsidR="00E0338D" w:rsidRPr="00EE4367" w:rsidRDefault="00E0338D" w:rsidP="00E74FD8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0C354F" w:rsidRPr="00EE4367" w:rsidRDefault="000C354F" w:rsidP="00E74FD8">
      <w:pPr>
        <w:spacing w:before="60" w:after="6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0C354F" w:rsidRDefault="00E74FD8" w:rsidP="00CA790E">
      <w:pPr>
        <w:spacing w:before="60" w:after="60"/>
        <w:jc w:val="center"/>
        <w:rPr>
          <w:rFonts w:ascii="Times New Roman" w:hAnsi="Times New Roman" w:cs="Times New Roman"/>
          <w:b/>
          <w:sz w:val="32"/>
          <w:szCs w:val="32"/>
          <w:lang w:val="pl-PL"/>
        </w:rPr>
      </w:pPr>
      <w:r w:rsidRPr="00CA790E">
        <w:rPr>
          <w:rFonts w:ascii="Times New Roman" w:hAnsi="Times New Roman" w:cs="Times New Roman"/>
          <w:b/>
          <w:sz w:val="32"/>
          <w:szCs w:val="32"/>
          <w:lang w:val="pl-PL"/>
        </w:rPr>
        <w:t>Decyzja Dziekana</w:t>
      </w:r>
    </w:p>
    <w:p w:rsidR="00CA790E" w:rsidRDefault="00CA790E" w:rsidP="00CA790E">
      <w:pPr>
        <w:spacing w:before="60" w:after="60"/>
        <w:jc w:val="center"/>
        <w:rPr>
          <w:rFonts w:ascii="Times New Roman" w:hAnsi="Times New Roman" w:cs="Times New Roman"/>
          <w:b/>
          <w:sz w:val="32"/>
          <w:szCs w:val="32"/>
          <w:lang w:val="pl-PL"/>
        </w:rPr>
      </w:pPr>
    </w:p>
    <w:p w:rsidR="00CA790E" w:rsidRPr="00CA790E" w:rsidRDefault="00CA790E" w:rsidP="00CA790E">
      <w:pPr>
        <w:spacing w:before="60" w:after="60"/>
        <w:jc w:val="center"/>
        <w:rPr>
          <w:rFonts w:ascii="Times New Roman" w:hAnsi="Times New Roman" w:cs="Times New Roman"/>
          <w:sz w:val="32"/>
          <w:szCs w:val="32"/>
          <w:lang w:val="pl-PL"/>
        </w:rPr>
      </w:pPr>
    </w:p>
    <w:p w:rsidR="00AB2A1A" w:rsidRPr="00EE4367" w:rsidRDefault="00AB2A1A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0C354F" w:rsidRDefault="00A13BE2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Na podstawie a</w:t>
      </w:r>
      <w:r w:rsidR="00E8671E" w:rsidRPr="00EE4367">
        <w:rPr>
          <w:rFonts w:ascii="Times New Roman" w:hAnsi="Times New Roman" w:cs="Times New Roman"/>
          <w:sz w:val="24"/>
          <w:szCs w:val="24"/>
          <w:lang w:val="pl-PL"/>
        </w:rPr>
        <w:t>rt. 75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pkt</w:t>
      </w:r>
      <w:r w:rsidR="00E8671E" w:rsidRPr="00EE4367">
        <w:rPr>
          <w:rFonts w:ascii="Times New Roman" w:hAnsi="Times New Roman" w:cs="Times New Roman"/>
          <w:sz w:val="24"/>
          <w:szCs w:val="24"/>
          <w:lang w:val="pl-PL"/>
        </w:rPr>
        <w:t>.1 ustawy z dnia 20 lipca 2018 r. – Prawo o szkolnictwie wyżs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>zym i nauce oraz § 27 pkt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1–7</w:t>
      </w:r>
      <w:r w:rsidR="009208E3">
        <w:rPr>
          <w:rFonts w:ascii="Times New Roman" w:hAnsi="Times New Roman" w:cs="Times New Roman"/>
          <w:sz w:val="24"/>
          <w:szCs w:val="24"/>
          <w:lang w:val="pl-PL"/>
        </w:rPr>
        <w:t xml:space="preserve"> - 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Regulaminu Studiów Wyższej Szkoły Gosp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odarki i Zarządzania </w:t>
      </w:r>
    </w:p>
    <w:p w:rsidR="00AB2A1A" w:rsidRPr="00EE4367" w:rsidRDefault="00AB2A1A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8671E" w:rsidRPr="00EE4367" w:rsidRDefault="000C354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Wyrażam zgodę, </w:t>
      </w:r>
      <w:r w:rsidRPr="00EE4367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Nie wyrażam zgody, </w:t>
      </w:r>
    </w:p>
    <w:p w:rsidR="006A32DB" w:rsidRDefault="00EE4367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na </w:t>
      </w:r>
      <w:r w:rsidR="00AB2A1A">
        <w:rPr>
          <w:rFonts w:ascii="Times New Roman" w:hAnsi="Times New Roman" w:cs="Times New Roman"/>
          <w:sz w:val="24"/>
          <w:szCs w:val="24"/>
          <w:lang w:val="pl-PL"/>
        </w:rPr>
        <w:t>wpis warunkowy na semestr……</w:t>
      </w:r>
      <w:r w:rsidR="00CA790E">
        <w:rPr>
          <w:rFonts w:ascii="Times New Roman" w:hAnsi="Times New Roman" w:cs="Times New Roman"/>
          <w:sz w:val="24"/>
          <w:szCs w:val="24"/>
          <w:lang w:val="pl-PL"/>
        </w:rPr>
        <w:t>….</w:t>
      </w:r>
      <w:r w:rsidR="00AB2A1A">
        <w:rPr>
          <w:rFonts w:ascii="Times New Roman" w:hAnsi="Times New Roman" w:cs="Times New Roman"/>
          <w:sz w:val="24"/>
          <w:szCs w:val="24"/>
          <w:lang w:val="pl-PL"/>
        </w:rPr>
        <w:t>.w roku akademickim……</w:t>
      </w:r>
      <w:r w:rsidR="001A4CDA">
        <w:rPr>
          <w:rFonts w:ascii="Times New Roman" w:hAnsi="Times New Roman" w:cs="Times New Roman"/>
          <w:sz w:val="24"/>
          <w:szCs w:val="24"/>
          <w:lang w:val="pl-PL"/>
        </w:rPr>
        <w:t>…</w:t>
      </w:r>
      <w:r w:rsidR="006A1E00">
        <w:rPr>
          <w:rFonts w:ascii="Times New Roman" w:hAnsi="Times New Roman" w:cs="Times New Roman"/>
          <w:sz w:val="24"/>
          <w:szCs w:val="24"/>
          <w:lang w:val="pl-PL"/>
        </w:rPr>
        <w:t>…..</w:t>
      </w:r>
      <w:bookmarkStart w:id="0" w:name="_GoBack"/>
      <w:bookmarkEnd w:id="0"/>
      <w:r w:rsidR="00AB2A1A">
        <w:rPr>
          <w:rFonts w:ascii="Times New Roman" w:hAnsi="Times New Roman" w:cs="Times New Roman"/>
          <w:sz w:val="24"/>
          <w:szCs w:val="24"/>
          <w:lang w:val="pl-PL"/>
        </w:rPr>
        <w:t>/………</w:t>
      </w:r>
      <w:r w:rsidR="001A4CDA">
        <w:rPr>
          <w:rFonts w:ascii="Times New Roman" w:hAnsi="Times New Roman" w:cs="Times New Roman"/>
          <w:sz w:val="24"/>
          <w:szCs w:val="24"/>
          <w:lang w:val="pl-PL"/>
        </w:rPr>
        <w:t>..</w:t>
      </w:r>
    </w:p>
    <w:p w:rsidR="009208E3" w:rsidRDefault="009208E3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9208E3" w:rsidRDefault="009208E3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9208E3" w:rsidRPr="00EE4367" w:rsidRDefault="009208E3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A13BE2" w:rsidRPr="00EE4367" w:rsidRDefault="00F8106A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............................................................</w:t>
      </w:r>
    </w:p>
    <w:p w:rsidR="00A13BE2" w:rsidRPr="00EE4367" w:rsidRDefault="00A13BE2" w:rsidP="00A13BE2">
      <w:pPr>
        <w:spacing w:before="60" w:after="60"/>
        <w:ind w:left="5760" w:firstLine="72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Data i podpis Dziekana</w:t>
      </w:r>
    </w:p>
    <w:p w:rsidR="00E8671E" w:rsidRDefault="00E8671E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sectPr w:rsidR="00E61E3A" w:rsidSect="00034616">
      <w:footerReference w:type="default" r:id="rId8"/>
      <w:headerReference w:type="first" r:id="rId9"/>
      <w:footerReference w:type="firs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041" w:rsidRDefault="00633041">
      <w:pPr>
        <w:spacing w:after="0" w:line="240" w:lineRule="auto"/>
      </w:pPr>
      <w:r>
        <w:separator/>
      </w:r>
    </w:p>
  </w:endnote>
  <w:endnote w:type="continuationSeparator" w:id="0">
    <w:p w:rsidR="00633041" w:rsidRDefault="00633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Stopka"/>
      <w:jc w:val="center"/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</w:t>
    </w:r>
    <w:r>
      <w:rPr>
        <w:rFonts w:ascii="Times New Roman" w:hAnsi="Times New Roman"/>
        <w:sz w:val="18"/>
      </w:rPr>
      <w:t xml:space="preserve"> dziekanat@wsgiz.mielec.pl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2DB" w:rsidRDefault="006A32DB" w:rsidP="006A32DB">
    <w:pPr>
      <w:pStyle w:val="Stopka"/>
      <w:jc w:val="center"/>
      <w:rPr>
        <w:rFonts w:ascii="Times New Roman" w:hAnsi="Times New Roman"/>
        <w:sz w:val="18"/>
      </w:rPr>
    </w:pPr>
  </w:p>
  <w:p w:rsidR="006A32DB" w:rsidRPr="00EE4367" w:rsidRDefault="006A32DB" w:rsidP="006A32DB">
    <w:pPr>
      <w:pStyle w:val="Stopka"/>
      <w:jc w:val="center"/>
      <w:rPr>
        <w:lang w:val="pl-PL"/>
      </w:rPr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 dziekanat@wsgiz.mielec.pl</w:t>
    </w:r>
  </w:p>
  <w:p w:rsidR="006A32DB" w:rsidRPr="00EE4367" w:rsidRDefault="006A32DB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041" w:rsidRDefault="00633041">
      <w:pPr>
        <w:spacing w:after="0" w:line="240" w:lineRule="auto"/>
      </w:pPr>
      <w:r>
        <w:separator/>
      </w:r>
    </w:p>
  </w:footnote>
  <w:footnote w:type="continuationSeparator" w:id="0">
    <w:p w:rsidR="00633041" w:rsidRDefault="006330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Nagwek"/>
    </w:pPr>
    <w:r>
      <w:rPr>
        <w:noProof/>
        <w:lang w:val="pl-PL" w:eastAsia="pl-PL"/>
      </w:rPr>
      <w:drawing>
        <wp:inline distT="0" distB="0" distL="0" distR="0">
          <wp:extent cx="1495425" cy="1495425"/>
          <wp:effectExtent l="0" t="0" r="9525" b="952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ez tł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6118" cy="14961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CB478D"/>
    <w:multiLevelType w:val="hybridMultilevel"/>
    <w:tmpl w:val="AC5CD14A"/>
    <w:lvl w:ilvl="0" w:tplc="1044638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72B9"/>
    <w:rsid w:val="00034616"/>
    <w:rsid w:val="00036726"/>
    <w:rsid w:val="0006063C"/>
    <w:rsid w:val="000A2C06"/>
    <w:rsid w:val="000C354F"/>
    <w:rsid w:val="00104CA7"/>
    <w:rsid w:val="0015074B"/>
    <w:rsid w:val="001A4CDA"/>
    <w:rsid w:val="0029639D"/>
    <w:rsid w:val="00326F90"/>
    <w:rsid w:val="003874B7"/>
    <w:rsid w:val="00484927"/>
    <w:rsid w:val="004F233D"/>
    <w:rsid w:val="00633041"/>
    <w:rsid w:val="006A1E00"/>
    <w:rsid w:val="006A32DB"/>
    <w:rsid w:val="00814429"/>
    <w:rsid w:val="00815EA7"/>
    <w:rsid w:val="00894F12"/>
    <w:rsid w:val="009208E3"/>
    <w:rsid w:val="0093077F"/>
    <w:rsid w:val="00A13BE2"/>
    <w:rsid w:val="00A50A86"/>
    <w:rsid w:val="00AA1D8D"/>
    <w:rsid w:val="00AB2A1A"/>
    <w:rsid w:val="00B47730"/>
    <w:rsid w:val="00B63391"/>
    <w:rsid w:val="00B86128"/>
    <w:rsid w:val="00CA790E"/>
    <w:rsid w:val="00CB0664"/>
    <w:rsid w:val="00E0338D"/>
    <w:rsid w:val="00E61E3A"/>
    <w:rsid w:val="00E74FD8"/>
    <w:rsid w:val="00E8671E"/>
    <w:rsid w:val="00EE4367"/>
    <w:rsid w:val="00F8106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2ED053"/>
  <w14:defaultImageDpi w14:val="300"/>
  <w15:docId w15:val="{98555515-F286-4724-AE68-A53A283C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3BE2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86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71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61E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14079B8-0CC9-4DEF-AB7C-4738F1350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184</Words>
  <Characters>1110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3</cp:revision>
  <cp:lastPrinted>2026-01-23T09:20:00Z</cp:lastPrinted>
  <dcterms:created xsi:type="dcterms:W3CDTF">2026-01-23T09:20:00Z</dcterms:created>
  <dcterms:modified xsi:type="dcterms:W3CDTF">2026-01-23T09:23:00Z</dcterms:modified>
  <cp:category/>
</cp:coreProperties>
</file>