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4E36BB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Mielec, data </w:t>
      </w:r>
      <w:r w:rsidR="00E74FD8" w:rsidRPr="00E8671E">
        <w:rPr>
          <w:rFonts w:ascii="Times New Roman" w:hAnsi="Times New Roman" w:cs="Times New Roman"/>
          <w:sz w:val="24"/>
        </w:rPr>
        <w:t>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</w:t>
      </w:r>
      <w:r w:rsidR="00194F89">
        <w:rPr>
          <w:rFonts w:ascii="Times New Roman" w:hAnsi="Times New Roman" w:cs="Times New Roman"/>
          <w:sz w:val="24"/>
          <w:szCs w:val="24"/>
          <w:lang w:val="pl-PL"/>
        </w:rPr>
        <w:t>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43214D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</w:t>
      </w:r>
      <w:r w:rsidR="0043214D">
        <w:rPr>
          <w:rFonts w:ascii="Times New Roman" w:hAnsi="Times New Roman" w:cs="Times New Roman"/>
          <w:sz w:val="24"/>
          <w:szCs w:val="24"/>
          <w:lang w:val="pl-PL"/>
        </w:rPr>
        <w:t>......</w:t>
      </w:r>
      <w:r w:rsidR="0043214D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</w:t>
      </w:r>
      <w:r w:rsidR="0043214D">
        <w:rPr>
          <w:rFonts w:ascii="Times New Roman" w:hAnsi="Times New Roman" w:cs="Times New Roman"/>
          <w:sz w:val="24"/>
          <w:szCs w:val="24"/>
          <w:lang w:val="pl-PL"/>
        </w:rPr>
        <w:t>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</w:t>
      </w:r>
      <w:r w:rsidR="0043214D">
        <w:rPr>
          <w:rFonts w:ascii="Times New Roman" w:hAnsi="Times New Roman" w:cs="Times New Roman"/>
          <w:sz w:val="24"/>
          <w:szCs w:val="24"/>
          <w:lang w:val="pl-PL"/>
        </w:rPr>
        <w:t>.......</w:t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8940A7" w:rsidP="00E61E3A">
      <w:pPr>
        <w:spacing w:before="60" w:after="60"/>
        <w:jc w:val="right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05268B" w:rsidRPr="0043214D" w:rsidRDefault="00675919" w:rsidP="0043214D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28"/>
          <w:szCs w:val="28"/>
          <w:lang w:val="pl-PL"/>
        </w:rPr>
        <w:t xml:space="preserve">                            </w:t>
      </w:r>
      <w:r w:rsidR="0005268B" w:rsidRPr="0043214D">
        <w:rPr>
          <w:rFonts w:ascii="Times New Roman" w:hAnsi="Times New Roman" w:cs="Times New Roman"/>
          <w:b/>
          <w:sz w:val="32"/>
          <w:szCs w:val="32"/>
          <w:lang w:val="pl-PL"/>
        </w:rPr>
        <w:t>Dziekan</w:t>
      </w:r>
    </w:p>
    <w:p w:rsidR="0043214D" w:rsidRDefault="0043214D" w:rsidP="0043214D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="00F8106A" w:rsidRPr="0043214D">
        <w:rPr>
          <w:rFonts w:ascii="Times New Roman" w:hAnsi="Times New Roman" w:cs="Times New Roman"/>
          <w:b/>
          <w:sz w:val="32"/>
          <w:szCs w:val="32"/>
          <w:lang w:val="pl-PL"/>
        </w:rPr>
        <w:t>Wyższej Szkoły G</w:t>
      </w:r>
      <w:r w:rsidR="00E74FD8" w:rsidRPr="0043214D">
        <w:rPr>
          <w:rFonts w:ascii="Times New Roman" w:hAnsi="Times New Roman" w:cs="Times New Roman"/>
          <w:b/>
          <w:sz w:val="32"/>
          <w:szCs w:val="32"/>
          <w:lang w:val="pl-PL"/>
        </w:rPr>
        <w:t>ospodarki i Zarządzania</w:t>
      </w:r>
      <w:r w:rsidR="000C354F" w:rsidRPr="0043214D">
        <w:rPr>
          <w:rFonts w:ascii="Times New Roman" w:hAnsi="Times New Roman" w:cs="Times New Roman"/>
          <w:sz w:val="32"/>
          <w:szCs w:val="32"/>
          <w:lang w:val="pl-PL"/>
        </w:rPr>
        <w:br/>
      </w:r>
    </w:p>
    <w:p w:rsidR="0043214D" w:rsidRDefault="0043214D" w:rsidP="0043214D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43214D" w:rsidRPr="0043214D" w:rsidRDefault="0043214D" w:rsidP="0043214D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43214D">
        <w:rPr>
          <w:rFonts w:ascii="Times New Roman" w:hAnsi="Times New Roman" w:cs="Times New Roman"/>
          <w:b/>
          <w:sz w:val="28"/>
          <w:szCs w:val="28"/>
          <w:lang w:val="pl-PL"/>
        </w:rPr>
        <w:t>WNIOSEK O URLOP DZIEKAŃSKI</w:t>
      </w:r>
    </w:p>
    <w:p w:rsidR="005F5ECC" w:rsidRDefault="00E61E3A" w:rsidP="0043214D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</w:r>
      <w:r w:rsidR="009A2A50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</w:t>
      </w:r>
      <w:r w:rsidR="0043214D"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 w:rsidR="009A2A50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4E36BB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udzielenie </w:t>
      </w:r>
      <w:r w:rsidR="0043214D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mi </w:t>
      </w:r>
      <w:r w:rsidR="004E36BB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urlopu dziekańskiego w </w:t>
      </w:r>
      <w:r w:rsidR="005F5ECC">
        <w:rPr>
          <w:rFonts w:ascii="Times New Roman" w:hAnsi="Times New Roman" w:cs="Times New Roman"/>
          <w:spacing w:val="-6"/>
          <w:sz w:val="24"/>
          <w:szCs w:val="24"/>
          <w:lang w:val="pl-PL"/>
        </w:rPr>
        <w:t>semestr</w:t>
      </w:r>
      <w:r w:rsidR="004E36BB">
        <w:rPr>
          <w:rFonts w:ascii="Times New Roman" w:hAnsi="Times New Roman" w:cs="Times New Roman"/>
          <w:spacing w:val="-6"/>
          <w:sz w:val="24"/>
          <w:szCs w:val="24"/>
          <w:lang w:val="pl-PL"/>
        </w:rPr>
        <w:t>ach</w:t>
      </w:r>
      <w:r w:rsidR="005F5ECC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</w:t>
      </w:r>
      <w:r w:rsidR="0043214D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……….........</w:t>
      </w:r>
      <w:r w:rsidR="005F5ECC">
        <w:rPr>
          <w:rFonts w:ascii="Times New Roman" w:hAnsi="Times New Roman" w:cs="Times New Roman"/>
          <w:spacing w:val="-6"/>
          <w:sz w:val="24"/>
          <w:szCs w:val="24"/>
          <w:lang w:val="pl-PL"/>
        </w:rPr>
        <w:t>w roku akademickim……</w:t>
      </w:r>
      <w:r w:rsidR="0043214D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</w:t>
      </w:r>
      <w:r w:rsidR="005F5ECC">
        <w:rPr>
          <w:rFonts w:ascii="Times New Roman" w:hAnsi="Times New Roman" w:cs="Times New Roman"/>
          <w:spacing w:val="-6"/>
          <w:sz w:val="24"/>
          <w:szCs w:val="24"/>
          <w:lang w:val="pl-PL"/>
        </w:rPr>
        <w:t>./………</w:t>
      </w:r>
    </w:p>
    <w:p w:rsidR="008940A7" w:rsidRDefault="005F5ECC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Prośbę swą motywuję tym……………………………………………………………………………... 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……………………………………………………………………………………............................</w:t>
      </w:r>
    </w:p>
    <w:p w:rsidR="0043214D" w:rsidRDefault="0043214D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</w:t>
      </w:r>
    </w:p>
    <w:p w:rsidR="008940A7" w:rsidRDefault="0043214D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F8106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Załączniki: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1. ............................................................</w:t>
      </w:r>
    </w:p>
    <w:p w:rsidR="008940A7" w:rsidRDefault="00F8106A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2. .............................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8940A7" w:rsidRDefault="00DB209E" w:rsidP="00DB209E">
      <w:pPr>
        <w:spacing w:before="60" w:after="60"/>
        <w:ind w:left="648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</w:t>
      </w: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4E36BB" w:rsidRDefault="004E36BB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4E36BB" w:rsidRDefault="004E36BB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4FD8" w:rsidRPr="0043214D" w:rsidRDefault="009A2A50" w:rsidP="0043214D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  <w:r w:rsidRPr="0043214D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D72B60" w:rsidRPr="006713F5" w:rsidRDefault="001C032B" w:rsidP="001C032B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E367B" w:rsidRPr="006713F5">
        <w:rPr>
          <w:rFonts w:ascii="Times New Roman" w:hAnsi="Times New Roman" w:cs="Times New Roman"/>
        </w:rPr>
        <w:t xml:space="preserve">Na </w:t>
      </w:r>
      <w:proofErr w:type="spellStart"/>
      <w:r w:rsidR="00EE367B" w:rsidRPr="006713F5">
        <w:rPr>
          <w:rFonts w:ascii="Times New Roman" w:hAnsi="Times New Roman" w:cs="Times New Roman"/>
        </w:rPr>
        <w:t>podstawie</w:t>
      </w:r>
      <w:proofErr w:type="spellEnd"/>
      <w:r w:rsidR="00EE367B" w:rsidRPr="006713F5">
        <w:rPr>
          <w:rFonts w:ascii="Times New Roman" w:hAnsi="Times New Roman" w:cs="Times New Roman"/>
        </w:rPr>
        <w:t xml:space="preserve"> art. 85 ust. 1 </w:t>
      </w:r>
      <w:proofErr w:type="spellStart"/>
      <w:r w:rsidR="00EE367B" w:rsidRPr="006713F5">
        <w:rPr>
          <w:rFonts w:ascii="Times New Roman" w:hAnsi="Times New Roman" w:cs="Times New Roman"/>
        </w:rPr>
        <w:t>pkt</w:t>
      </w:r>
      <w:proofErr w:type="spellEnd"/>
      <w:r w:rsidR="00EE367B" w:rsidRPr="006713F5">
        <w:rPr>
          <w:rFonts w:ascii="Times New Roman" w:hAnsi="Times New Roman" w:cs="Times New Roman"/>
        </w:rPr>
        <w:t xml:space="preserve"> 3, </w:t>
      </w:r>
      <w:proofErr w:type="spellStart"/>
      <w:r w:rsidR="00EE367B" w:rsidRPr="006713F5">
        <w:rPr>
          <w:rFonts w:ascii="Times New Roman" w:hAnsi="Times New Roman" w:cs="Times New Roman"/>
        </w:rPr>
        <w:t>ust</w:t>
      </w:r>
      <w:proofErr w:type="spellEnd"/>
      <w:r w:rsidR="00EE367B" w:rsidRPr="006713F5">
        <w:rPr>
          <w:rFonts w:ascii="Times New Roman" w:hAnsi="Times New Roman" w:cs="Times New Roman"/>
        </w:rPr>
        <w:t>. 2, ust. 3, ust. 4</w:t>
      </w:r>
      <w:r w:rsidR="009A2A50" w:rsidRPr="006713F5">
        <w:rPr>
          <w:rFonts w:ascii="Times New Roman" w:hAnsi="Times New Roman" w:cs="Times New Roman"/>
        </w:rPr>
        <w:t xml:space="preserve"> </w:t>
      </w:r>
      <w:proofErr w:type="spellStart"/>
      <w:r w:rsidR="00EE367B" w:rsidRPr="006713F5">
        <w:rPr>
          <w:rFonts w:ascii="Times New Roman" w:hAnsi="Times New Roman" w:cs="Times New Roman"/>
        </w:rPr>
        <w:t>U</w:t>
      </w:r>
      <w:r w:rsidR="009A2A50" w:rsidRPr="006713F5">
        <w:rPr>
          <w:rFonts w:ascii="Times New Roman" w:hAnsi="Times New Roman" w:cs="Times New Roman"/>
        </w:rPr>
        <w:t>stawy</w:t>
      </w:r>
      <w:proofErr w:type="spellEnd"/>
      <w:r w:rsidR="009A2A50" w:rsidRPr="006713F5">
        <w:rPr>
          <w:rFonts w:ascii="Times New Roman" w:hAnsi="Times New Roman" w:cs="Times New Roman"/>
        </w:rPr>
        <w:t xml:space="preserve"> z </w:t>
      </w:r>
      <w:proofErr w:type="spellStart"/>
      <w:r w:rsidR="009A2A50" w:rsidRPr="006713F5">
        <w:rPr>
          <w:rFonts w:ascii="Times New Roman" w:hAnsi="Times New Roman" w:cs="Times New Roman"/>
        </w:rPr>
        <w:t>dnia</w:t>
      </w:r>
      <w:proofErr w:type="spellEnd"/>
      <w:r w:rsidR="009A2A50" w:rsidRPr="006713F5">
        <w:rPr>
          <w:rFonts w:ascii="Times New Roman" w:hAnsi="Times New Roman" w:cs="Times New Roman"/>
        </w:rPr>
        <w:t xml:space="preserve"> 20 </w:t>
      </w:r>
      <w:proofErr w:type="spellStart"/>
      <w:r w:rsidR="009A2A50" w:rsidRPr="006713F5">
        <w:rPr>
          <w:rFonts w:ascii="Times New Roman" w:hAnsi="Times New Roman" w:cs="Times New Roman"/>
        </w:rPr>
        <w:t>lipca</w:t>
      </w:r>
      <w:proofErr w:type="spellEnd"/>
      <w:r w:rsidR="009A2A50" w:rsidRPr="006713F5">
        <w:rPr>
          <w:rFonts w:ascii="Times New Roman" w:hAnsi="Times New Roman" w:cs="Times New Roman"/>
        </w:rPr>
        <w:t xml:space="preserve"> 2018 r. – Prawo o </w:t>
      </w:r>
      <w:proofErr w:type="spellStart"/>
      <w:r w:rsidR="009A2A50" w:rsidRPr="006713F5">
        <w:rPr>
          <w:rFonts w:ascii="Times New Roman" w:hAnsi="Times New Roman" w:cs="Times New Roman"/>
        </w:rPr>
        <w:t>szkolnictwie</w:t>
      </w:r>
      <w:proofErr w:type="spellEnd"/>
      <w:r w:rsidR="009A2A50" w:rsidRPr="006713F5">
        <w:rPr>
          <w:rFonts w:ascii="Times New Roman" w:hAnsi="Times New Roman" w:cs="Times New Roman"/>
        </w:rPr>
        <w:t xml:space="preserve"> </w:t>
      </w:r>
      <w:proofErr w:type="spellStart"/>
      <w:r w:rsidR="009A2A50" w:rsidRPr="006713F5">
        <w:rPr>
          <w:rFonts w:ascii="Times New Roman" w:hAnsi="Times New Roman" w:cs="Times New Roman"/>
        </w:rPr>
        <w:t>wyższym</w:t>
      </w:r>
      <w:proofErr w:type="spellEnd"/>
      <w:r w:rsidR="009A2A50" w:rsidRPr="006713F5">
        <w:rPr>
          <w:rFonts w:ascii="Times New Roman" w:hAnsi="Times New Roman" w:cs="Times New Roman"/>
        </w:rPr>
        <w:t xml:space="preserve"> </w:t>
      </w:r>
      <w:proofErr w:type="spellStart"/>
      <w:r w:rsidR="009A2A50" w:rsidRPr="006713F5">
        <w:rPr>
          <w:rFonts w:ascii="Times New Roman" w:hAnsi="Times New Roman" w:cs="Times New Roman"/>
        </w:rPr>
        <w:t>i</w:t>
      </w:r>
      <w:proofErr w:type="spellEnd"/>
      <w:r w:rsidR="009A2A50" w:rsidRPr="006713F5">
        <w:rPr>
          <w:rFonts w:ascii="Times New Roman" w:hAnsi="Times New Roman" w:cs="Times New Roman"/>
        </w:rPr>
        <w:t xml:space="preserve"> </w:t>
      </w:r>
      <w:proofErr w:type="spellStart"/>
      <w:r w:rsidR="009A2A50" w:rsidRPr="006713F5">
        <w:rPr>
          <w:rFonts w:ascii="Times New Roman" w:hAnsi="Times New Roman" w:cs="Times New Roman"/>
        </w:rPr>
        <w:t>nauce</w:t>
      </w:r>
      <w:proofErr w:type="spellEnd"/>
      <w:r w:rsidR="009A2A50" w:rsidRPr="006713F5">
        <w:rPr>
          <w:rFonts w:ascii="Times New Roman" w:hAnsi="Times New Roman" w:cs="Times New Roman"/>
        </w:rPr>
        <w:t xml:space="preserve"> </w:t>
      </w:r>
      <w:proofErr w:type="spellStart"/>
      <w:r w:rsidR="00192C75" w:rsidRPr="006713F5">
        <w:rPr>
          <w:rFonts w:ascii="Times New Roman" w:hAnsi="Times New Roman" w:cs="Times New Roman"/>
        </w:rPr>
        <w:t>oraz</w:t>
      </w:r>
      <w:proofErr w:type="spellEnd"/>
      <w:r w:rsidR="00192C75" w:rsidRPr="006713F5">
        <w:rPr>
          <w:rFonts w:ascii="Times New Roman" w:hAnsi="Times New Roman" w:cs="Times New Roman"/>
        </w:rPr>
        <w:t xml:space="preserve"> § 38</w:t>
      </w:r>
      <w:r w:rsidR="00EE367B" w:rsidRPr="006713F5">
        <w:rPr>
          <w:rFonts w:ascii="Times New Roman" w:hAnsi="Times New Roman" w:cs="Times New Roman"/>
        </w:rPr>
        <w:t xml:space="preserve">,  § 39 - </w:t>
      </w:r>
      <w:r w:rsidR="009A2A50" w:rsidRPr="006713F5">
        <w:rPr>
          <w:rFonts w:ascii="Times New Roman" w:hAnsi="Times New Roman" w:cs="Times New Roman"/>
        </w:rPr>
        <w:t xml:space="preserve"> Regulaminu Studiów </w:t>
      </w:r>
      <w:proofErr w:type="spellStart"/>
      <w:r w:rsidR="009A2A50" w:rsidRPr="006713F5">
        <w:rPr>
          <w:rFonts w:ascii="Times New Roman" w:hAnsi="Times New Roman" w:cs="Times New Roman"/>
        </w:rPr>
        <w:t>Wyższej</w:t>
      </w:r>
      <w:proofErr w:type="spellEnd"/>
      <w:r w:rsidR="009A2A50" w:rsidRPr="006713F5">
        <w:rPr>
          <w:rFonts w:ascii="Times New Roman" w:hAnsi="Times New Roman" w:cs="Times New Roman"/>
        </w:rPr>
        <w:t xml:space="preserve"> </w:t>
      </w:r>
      <w:proofErr w:type="spellStart"/>
      <w:r w:rsidR="009A2A50" w:rsidRPr="006713F5">
        <w:rPr>
          <w:rFonts w:ascii="Times New Roman" w:hAnsi="Times New Roman" w:cs="Times New Roman"/>
        </w:rPr>
        <w:t>Szkoły</w:t>
      </w:r>
      <w:proofErr w:type="spellEnd"/>
      <w:r w:rsidR="009A2A50" w:rsidRPr="006713F5">
        <w:rPr>
          <w:rFonts w:ascii="Times New Roman" w:hAnsi="Times New Roman" w:cs="Times New Roman"/>
        </w:rPr>
        <w:t xml:space="preserve"> </w:t>
      </w:r>
      <w:proofErr w:type="spellStart"/>
      <w:r w:rsidR="009A2A50" w:rsidRPr="006713F5">
        <w:rPr>
          <w:rFonts w:ascii="Times New Roman" w:hAnsi="Times New Roman" w:cs="Times New Roman"/>
        </w:rPr>
        <w:t>Gospodarki</w:t>
      </w:r>
      <w:proofErr w:type="spellEnd"/>
      <w:r w:rsidR="009A2A50" w:rsidRPr="006713F5">
        <w:rPr>
          <w:rFonts w:ascii="Times New Roman" w:hAnsi="Times New Roman" w:cs="Times New Roman"/>
        </w:rPr>
        <w:t xml:space="preserve"> </w:t>
      </w:r>
      <w:proofErr w:type="spellStart"/>
      <w:r w:rsidR="009A2A50" w:rsidRPr="006713F5">
        <w:rPr>
          <w:rFonts w:ascii="Times New Roman" w:hAnsi="Times New Roman" w:cs="Times New Roman"/>
        </w:rPr>
        <w:t>i</w:t>
      </w:r>
      <w:proofErr w:type="spellEnd"/>
      <w:r w:rsidR="009A2A50" w:rsidRPr="006713F5">
        <w:rPr>
          <w:rFonts w:ascii="Times New Roman" w:hAnsi="Times New Roman" w:cs="Times New Roman"/>
        </w:rPr>
        <w:t xml:space="preserve"> </w:t>
      </w:r>
      <w:proofErr w:type="spellStart"/>
      <w:r w:rsidR="009A2A50" w:rsidRPr="006713F5">
        <w:rPr>
          <w:rFonts w:ascii="Times New Roman" w:hAnsi="Times New Roman" w:cs="Times New Roman"/>
        </w:rPr>
        <w:t>Zarządzania</w:t>
      </w:r>
      <w:proofErr w:type="spellEnd"/>
      <w:r w:rsidR="009A2A50" w:rsidRPr="006713F5">
        <w:rPr>
          <w:rFonts w:ascii="Times New Roman" w:hAnsi="Times New Roman" w:cs="Times New Roman"/>
        </w:rPr>
        <w:t>.</w:t>
      </w:r>
    </w:p>
    <w:p w:rsidR="009A2A50" w:rsidRPr="006713F5" w:rsidRDefault="009A2A50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6713F5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6713F5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6713F5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6713F5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6713F5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Pr="006713F5" w:rsidRDefault="004E36BB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6713F5">
        <w:rPr>
          <w:rFonts w:ascii="Times New Roman" w:hAnsi="Times New Roman" w:cs="Times New Roman"/>
          <w:sz w:val="24"/>
          <w:szCs w:val="24"/>
          <w:lang w:val="pl-PL"/>
        </w:rPr>
        <w:t xml:space="preserve">na udzielenie urlopu dziekańskiego </w:t>
      </w:r>
      <w:r w:rsidR="000C354F" w:rsidRPr="006713F5">
        <w:rPr>
          <w:rFonts w:ascii="Times New Roman" w:hAnsi="Times New Roman" w:cs="Times New Roman"/>
          <w:sz w:val="24"/>
          <w:szCs w:val="24"/>
          <w:lang w:val="pl-PL"/>
        </w:rPr>
        <w:t xml:space="preserve">w </w:t>
      </w:r>
      <w:r w:rsidRPr="006713F5">
        <w:rPr>
          <w:rFonts w:ascii="Times New Roman" w:hAnsi="Times New Roman" w:cs="Times New Roman"/>
          <w:sz w:val="24"/>
          <w:szCs w:val="24"/>
          <w:lang w:val="pl-PL"/>
        </w:rPr>
        <w:t>semestrach</w:t>
      </w:r>
      <w:r w:rsidR="009A2A50" w:rsidRPr="006713F5">
        <w:rPr>
          <w:rFonts w:ascii="Times New Roman" w:hAnsi="Times New Roman" w:cs="Times New Roman"/>
          <w:sz w:val="24"/>
          <w:szCs w:val="24"/>
          <w:lang w:val="pl-PL"/>
        </w:rPr>
        <w:t xml:space="preserve">……. </w:t>
      </w:r>
      <w:r w:rsidR="001C032B">
        <w:rPr>
          <w:rFonts w:ascii="Times New Roman" w:hAnsi="Times New Roman" w:cs="Times New Roman"/>
          <w:sz w:val="24"/>
          <w:szCs w:val="24"/>
          <w:lang w:val="pl-PL"/>
        </w:rPr>
        <w:t>…</w:t>
      </w:r>
      <w:r w:rsidRPr="006713F5">
        <w:rPr>
          <w:rFonts w:ascii="Times New Roman" w:hAnsi="Times New Roman" w:cs="Times New Roman"/>
          <w:sz w:val="24"/>
          <w:szCs w:val="24"/>
          <w:lang w:val="pl-PL"/>
        </w:rPr>
        <w:t>w roku akademickim</w:t>
      </w:r>
      <w:r w:rsidR="000C354F" w:rsidRPr="006713F5">
        <w:rPr>
          <w:rFonts w:ascii="Times New Roman" w:hAnsi="Times New Roman" w:cs="Times New Roman"/>
          <w:sz w:val="24"/>
          <w:szCs w:val="24"/>
          <w:lang w:val="pl-PL"/>
        </w:rPr>
        <w:t>…</w:t>
      </w:r>
      <w:r w:rsidR="001C032B">
        <w:rPr>
          <w:rFonts w:ascii="Times New Roman" w:hAnsi="Times New Roman" w:cs="Times New Roman"/>
          <w:sz w:val="24"/>
          <w:szCs w:val="24"/>
          <w:lang w:val="pl-PL"/>
        </w:rPr>
        <w:t>……</w:t>
      </w:r>
      <w:r w:rsidR="000C354F" w:rsidRPr="006713F5">
        <w:rPr>
          <w:rFonts w:ascii="Times New Roman" w:hAnsi="Times New Roman" w:cs="Times New Roman"/>
          <w:sz w:val="24"/>
          <w:szCs w:val="24"/>
          <w:lang w:val="pl-PL"/>
        </w:rPr>
        <w:t>./……..</w:t>
      </w:r>
      <w:r w:rsidR="00F8106A" w:rsidRPr="006713F5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9A2A50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</w:p>
    <w:sectPr w:rsidR="00E61E3A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CA8" w:rsidRDefault="009C2CA8">
      <w:pPr>
        <w:spacing w:after="0" w:line="240" w:lineRule="auto"/>
      </w:pPr>
      <w:r>
        <w:separator/>
      </w:r>
    </w:p>
  </w:endnote>
  <w:endnote w:type="continuationSeparator" w:id="0">
    <w:p w:rsidR="009C2CA8" w:rsidRDefault="009C2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CA8" w:rsidRDefault="009C2CA8">
      <w:pPr>
        <w:spacing w:after="0" w:line="240" w:lineRule="auto"/>
      </w:pPr>
      <w:r>
        <w:separator/>
      </w:r>
    </w:p>
  </w:footnote>
  <w:footnote w:type="continuationSeparator" w:id="0">
    <w:p w:rsidR="009C2CA8" w:rsidRDefault="009C2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5268B"/>
    <w:rsid w:val="0006063C"/>
    <w:rsid w:val="000C354F"/>
    <w:rsid w:val="00104CA7"/>
    <w:rsid w:val="0015074B"/>
    <w:rsid w:val="00172041"/>
    <w:rsid w:val="00192C75"/>
    <w:rsid w:val="00194F89"/>
    <w:rsid w:val="001C032B"/>
    <w:rsid w:val="002641BB"/>
    <w:rsid w:val="0029639D"/>
    <w:rsid w:val="00326F90"/>
    <w:rsid w:val="003D757A"/>
    <w:rsid w:val="0043214D"/>
    <w:rsid w:val="00484927"/>
    <w:rsid w:val="004E36BB"/>
    <w:rsid w:val="005F5ECC"/>
    <w:rsid w:val="006713F5"/>
    <w:rsid w:val="00675919"/>
    <w:rsid w:val="006A32DB"/>
    <w:rsid w:val="007B7DBE"/>
    <w:rsid w:val="00814429"/>
    <w:rsid w:val="008511AB"/>
    <w:rsid w:val="008940A7"/>
    <w:rsid w:val="00894F12"/>
    <w:rsid w:val="009A2A50"/>
    <w:rsid w:val="009C2CA8"/>
    <w:rsid w:val="00A13BE2"/>
    <w:rsid w:val="00A36230"/>
    <w:rsid w:val="00A50A86"/>
    <w:rsid w:val="00AA1D8D"/>
    <w:rsid w:val="00B47730"/>
    <w:rsid w:val="00B63391"/>
    <w:rsid w:val="00C41DEC"/>
    <w:rsid w:val="00CB0664"/>
    <w:rsid w:val="00D72B60"/>
    <w:rsid w:val="00DB209E"/>
    <w:rsid w:val="00E0338D"/>
    <w:rsid w:val="00E27938"/>
    <w:rsid w:val="00E61E3A"/>
    <w:rsid w:val="00E74FD8"/>
    <w:rsid w:val="00E8671E"/>
    <w:rsid w:val="00EE367B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C9D3A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A50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AAC0B6-2278-4B4B-B10D-774510A77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2026-01-14T12:38:00Z</cp:lastPrinted>
  <dcterms:created xsi:type="dcterms:W3CDTF">2026-01-23T09:10:00Z</dcterms:created>
  <dcterms:modified xsi:type="dcterms:W3CDTF">2026-01-23T09:10:00Z</dcterms:modified>
  <cp:category/>
</cp:coreProperties>
</file>