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8" w:rsidRPr="00E8671E" w:rsidRDefault="00971977" w:rsidP="00E74FD8">
      <w:pPr>
        <w:spacing w:before="60" w:after="60"/>
        <w:ind w:left="648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>Mielec, data</w:t>
      </w:r>
      <w:r w:rsidR="00E74FD8" w:rsidRPr="00E8671E">
        <w:rPr>
          <w:rFonts w:ascii="Times New Roman" w:hAnsi="Times New Roman" w:cs="Times New Roman"/>
          <w:sz w:val="24"/>
        </w:rPr>
        <w:t xml:space="preserve"> .........................</w:t>
      </w:r>
    </w:p>
    <w:p w:rsidR="006A32DB" w:rsidRDefault="00E8671E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Style w:val="Pogrubienie"/>
          <w:rFonts w:ascii="Times New Roman" w:hAnsi="Times New Roman" w:cs="Times New Roman"/>
          <w:sz w:val="24"/>
          <w:szCs w:val="24"/>
          <w:lang w:val="pl-PL"/>
        </w:rPr>
        <w:t>Dane studenta: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Imię i nazwisko: ............................</w:t>
      </w:r>
      <w:r w:rsidR="0035372C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 xml:space="preserve">Numer </w:t>
      </w:r>
      <w:r w:rsidR="00384986">
        <w:rPr>
          <w:rFonts w:ascii="Times New Roman" w:hAnsi="Times New Roman" w:cs="Times New Roman"/>
          <w:sz w:val="24"/>
          <w:szCs w:val="24"/>
          <w:lang w:val="pl-PL"/>
        </w:rPr>
        <w:t>albumu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: .......................</w:t>
      </w:r>
      <w:r w:rsidR="001C22C9">
        <w:rPr>
          <w:rFonts w:ascii="Times New Roman" w:hAnsi="Times New Roman" w:cs="Times New Roman"/>
          <w:sz w:val="24"/>
          <w:szCs w:val="24"/>
          <w:lang w:val="pl-PL"/>
        </w:rPr>
        <w:t>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.</w:t>
      </w:r>
      <w:r w:rsidR="00384986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Kierunek / specjalność: .............</w:t>
      </w:r>
      <w:r w:rsidR="00384986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Rok studiów / semestr: ...............</w:t>
      </w:r>
    </w:p>
    <w:p w:rsidR="00384986" w:rsidRDefault="00384986" w:rsidP="00384986">
      <w:pPr>
        <w:spacing w:before="60" w:after="6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384986" w:rsidRDefault="00384986" w:rsidP="00384986">
      <w:pPr>
        <w:spacing w:before="60" w:after="6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E61E3A" w:rsidRPr="00384986" w:rsidRDefault="00384986" w:rsidP="00384986">
      <w:pPr>
        <w:spacing w:before="60" w:after="60"/>
        <w:jc w:val="both"/>
        <w:rPr>
          <w:rFonts w:ascii="Times New Roman" w:hAnsi="Times New Roman" w:cs="Times New Roman"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 w:rsidRPr="00384986">
        <w:rPr>
          <w:rFonts w:ascii="Times New Roman" w:hAnsi="Times New Roman" w:cs="Times New Roman"/>
          <w:b/>
          <w:sz w:val="32"/>
          <w:szCs w:val="32"/>
          <w:lang w:val="pl-PL"/>
        </w:rPr>
        <w:t>Rektor</w:t>
      </w:r>
      <w:r w:rsidRPr="00384986">
        <w:rPr>
          <w:rFonts w:ascii="Times New Roman" w:hAnsi="Times New Roman" w:cs="Times New Roman"/>
          <w:b/>
          <w:sz w:val="32"/>
          <w:szCs w:val="32"/>
          <w:lang w:val="pl-PL"/>
        </w:rPr>
        <w:br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 w:rsidRPr="00384986">
        <w:rPr>
          <w:rFonts w:ascii="Times New Roman" w:hAnsi="Times New Roman" w:cs="Times New Roman"/>
          <w:b/>
          <w:sz w:val="32"/>
          <w:szCs w:val="32"/>
          <w:lang w:val="pl-PL"/>
        </w:rPr>
        <w:t>Wyższej Szkoły Gospodarki i Zarządzania</w:t>
      </w:r>
      <w:r w:rsidRPr="00384986">
        <w:rPr>
          <w:rFonts w:ascii="Times New Roman" w:hAnsi="Times New Roman" w:cs="Times New Roman"/>
          <w:sz w:val="32"/>
          <w:szCs w:val="32"/>
          <w:lang w:val="pl-PL"/>
        </w:rPr>
        <w:br/>
      </w:r>
    </w:p>
    <w:p w:rsidR="00E61E3A" w:rsidRPr="00384986" w:rsidRDefault="003D757A" w:rsidP="00E61E3A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384986">
        <w:rPr>
          <w:rFonts w:ascii="Times New Roman" w:hAnsi="Times New Roman" w:cs="Times New Roman"/>
          <w:b/>
          <w:sz w:val="28"/>
          <w:szCs w:val="28"/>
          <w:lang w:val="pl-PL"/>
        </w:rPr>
        <w:t>WNIOSEK O UMORZENIE NALEŻN</w:t>
      </w:r>
      <w:r w:rsidR="001C22C9">
        <w:rPr>
          <w:rFonts w:ascii="Times New Roman" w:hAnsi="Times New Roman" w:cs="Times New Roman"/>
          <w:b/>
          <w:sz w:val="28"/>
          <w:szCs w:val="28"/>
          <w:lang w:val="pl-PL"/>
        </w:rPr>
        <w:t>EJ</w:t>
      </w:r>
      <w:r w:rsidRPr="00384986">
        <w:rPr>
          <w:rFonts w:ascii="Times New Roman" w:hAnsi="Times New Roman" w:cs="Times New Roman"/>
          <w:b/>
          <w:sz w:val="28"/>
          <w:szCs w:val="28"/>
          <w:lang w:val="pl-PL"/>
        </w:rPr>
        <w:t xml:space="preserve"> OPŁAT</w:t>
      </w:r>
      <w:r w:rsidR="001C22C9">
        <w:rPr>
          <w:rFonts w:ascii="Times New Roman" w:hAnsi="Times New Roman" w:cs="Times New Roman"/>
          <w:b/>
          <w:sz w:val="28"/>
          <w:szCs w:val="28"/>
          <w:lang w:val="pl-PL"/>
        </w:rPr>
        <w:t>Y</w:t>
      </w:r>
      <w:r w:rsidR="007B7DBE" w:rsidRPr="00384986">
        <w:rPr>
          <w:rFonts w:ascii="Times New Roman" w:hAnsi="Times New Roman" w:cs="Times New Roman"/>
          <w:b/>
          <w:sz w:val="28"/>
          <w:szCs w:val="28"/>
          <w:lang w:val="pl-PL"/>
        </w:rPr>
        <w:t xml:space="preserve"> </w:t>
      </w:r>
    </w:p>
    <w:p w:rsidR="001C22C9" w:rsidRDefault="00F8106A" w:rsidP="001C22C9">
      <w:pPr>
        <w:spacing w:before="60" w:after="60"/>
        <w:jc w:val="right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="00675919">
        <w:rPr>
          <w:rFonts w:ascii="Times New Roman" w:hAnsi="Times New Roman" w:cs="Times New Roman"/>
          <w:b/>
          <w:sz w:val="28"/>
          <w:szCs w:val="28"/>
          <w:lang w:val="pl-PL"/>
        </w:rPr>
        <w:t xml:space="preserve">                          </w:t>
      </w:r>
    </w:p>
    <w:p w:rsidR="00E0338D" w:rsidRPr="001C22C9" w:rsidRDefault="001C22C9" w:rsidP="001C22C9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ab/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Zwracam</w:t>
      </w:r>
      <w:r w:rsidR="00E61E3A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się z uprzejmą prośbą o </w:t>
      </w:r>
      <w:r w:rsidR="00384986">
        <w:rPr>
          <w:rFonts w:ascii="Times New Roman" w:hAnsi="Times New Roman" w:cs="Times New Roman"/>
          <w:spacing w:val="-6"/>
          <w:sz w:val="24"/>
          <w:szCs w:val="24"/>
          <w:lang w:val="pl-PL"/>
        </w:rPr>
        <w:t>umorzenie należn</w:t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>ej</w:t>
      </w:r>
      <w:r w:rsidR="00384986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opłat</w:t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>y</w:t>
      </w:r>
      <w:r w:rsidR="00384986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za</w:t>
      </w:r>
      <w:r w:rsidR="003D757A">
        <w:rPr>
          <w:rFonts w:ascii="Times New Roman" w:hAnsi="Times New Roman" w:cs="Times New Roman"/>
          <w:spacing w:val="-6"/>
          <w:sz w:val="24"/>
          <w:szCs w:val="24"/>
          <w:lang w:val="pl-PL"/>
        </w:rPr>
        <w:t>………</w:t>
      </w:r>
      <w:r w:rsidR="00384986">
        <w:rPr>
          <w:rFonts w:ascii="Times New Roman" w:hAnsi="Times New Roman" w:cs="Times New Roman"/>
          <w:spacing w:val="-6"/>
          <w:sz w:val="24"/>
          <w:szCs w:val="24"/>
          <w:lang w:val="pl-PL"/>
        </w:rPr>
        <w:t>…………………………………………………….</w:t>
      </w:r>
      <w:r w:rsidR="008940A7">
        <w:rPr>
          <w:rFonts w:ascii="Times New Roman" w:hAnsi="Times New Roman" w:cs="Times New Roman"/>
          <w:sz w:val="24"/>
          <w:szCs w:val="24"/>
          <w:lang w:val="pl-PL"/>
        </w:rPr>
        <w:t>w roku akademickim……</w:t>
      </w:r>
      <w:r>
        <w:rPr>
          <w:rFonts w:ascii="Times New Roman" w:hAnsi="Times New Roman" w:cs="Times New Roman"/>
          <w:sz w:val="24"/>
          <w:szCs w:val="24"/>
          <w:lang w:val="pl-PL"/>
        </w:rPr>
        <w:t>….</w:t>
      </w:r>
      <w:r w:rsidR="008940A7">
        <w:rPr>
          <w:rFonts w:ascii="Times New Roman" w:hAnsi="Times New Roman" w:cs="Times New Roman"/>
          <w:sz w:val="24"/>
          <w:szCs w:val="24"/>
          <w:lang w:val="pl-PL"/>
        </w:rPr>
        <w:t>./……</w:t>
      </w:r>
      <w:r>
        <w:rPr>
          <w:rFonts w:ascii="Times New Roman" w:hAnsi="Times New Roman" w:cs="Times New Roman"/>
          <w:sz w:val="24"/>
          <w:szCs w:val="24"/>
          <w:lang w:val="pl-PL"/>
        </w:rPr>
        <w:t>….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Prośbę swą motywuję tym ………………………………………………………………………….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………………………………………………………………………………………………………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……………………………………………………………………………………............................</w:t>
      </w:r>
    </w:p>
    <w:p w:rsidR="001C22C9" w:rsidRDefault="001C22C9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…………………………………………………………………………………................................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Proszę o pozytywne rozpatrzenie mojej prośby. </w:t>
      </w:r>
    </w:p>
    <w:p w:rsidR="008940A7" w:rsidRPr="00EE436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Pr="00EE4367" w:rsidRDefault="00F8106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Załączniki: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1. ............................................................</w:t>
      </w:r>
    </w:p>
    <w:p w:rsidR="008940A7" w:rsidRDefault="00F8106A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2. .............................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D72B60" w:rsidRDefault="00D72B60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Pr="00EE4367" w:rsidRDefault="00384986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A13BE2" w:rsidRPr="00EE4367" w:rsidRDefault="00A13BE2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             Podpis studenta</w:t>
      </w:r>
    </w:p>
    <w:p w:rsidR="00E74FD8" w:rsidRDefault="00675919" w:rsidP="001C22C9">
      <w:pPr>
        <w:spacing w:before="60" w:after="60"/>
        <w:jc w:val="center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1C22C9">
        <w:rPr>
          <w:rFonts w:ascii="Times New Roman" w:hAnsi="Times New Roman" w:cs="Times New Roman"/>
          <w:b/>
          <w:sz w:val="32"/>
          <w:szCs w:val="32"/>
          <w:lang w:val="pl-PL"/>
        </w:rPr>
        <w:lastRenderedPageBreak/>
        <w:t>Decyzja Rektora</w:t>
      </w:r>
    </w:p>
    <w:p w:rsidR="001C22C9" w:rsidRPr="001C22C9" w:rsidRDefault="001C22C9" w:rsidP="001C22C9">
      <w:pPr>
        <w:spacing w:before="60" w:after="60"/>
        <w:jc w:val="center"/>
        <w:rPr>
          <w:rFonts w:ascii="Times New Roman" w:hAnsi="Times New Roman" w:cs="Times New Roman"/>
          <w:sz w:val="32"/>
          <w:szCs w:val="32"/>
          <w:lang w:val="pl-PL"/>
        </w:rPr>
      </w:pPr>
      <w:bookmarkStart w:id="0" w:name="_GoBack"/>
      <w:bookmarkEnd w:id="0"/>
    </w:p>
    <w:p w:rsidR="000C354F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8940A7" w:rsidRDefault="00A13BE2" w:rsidP="00E74FD8">
      <w:pPr>
        <w:spacing w:before="60" w:after="60"/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Na podstawie </w:t>
      </w:r>
      <w:r w:rsidR="003D757A">
        <w:t>§ 49 ust. 4 oraz § 50</w:t>
      </w:r>
      <w:r w:rsidR="00971977">
        <w:t xml:space="preserve"> – </w:t>
      </w:r>
      <w:r w:rsidR="003D757A">
        <w:rPr>
          <w:rFonts w:ascii="Times New Roman" w:hAnsi="Times New Roman" w:cs="Times New Roman"/>
        </w:rPr>
        <w:t xml:space="preserve"> </w:t>
      </w:r>
      <w:r w:rsidR="00D72B60">
        <w:rPr>
          <w:rFonts w:ascii="Times New Roman" w:hAnsi="Times New Roman" w:cs="Times New Roman"/>
        </w:rPr>
        <w:t xml:space="preserve">Regulaminu Studiów </w:t>
      </w:r>
      <w:proofErr w:type="spellStart"/>
      <w:r w:rsidR="00D72B60">
        <w:rPr>
          <w:rFonts w:ascii="Times New Roman" w:hAnsi="Times New Roman" w:cs="Times New Roman"/>
        </w:rPr>
        <w:t>Wyższej</w:t>
      </w:r>
      <w:proofErr w:type="spellEnd"/>
      <w:r w:rsidR="00D72B60">
        <w:rPr>
          <w:rFonts w:ascii="Times New Roman" w:hAnsi="Times New Roman" w:cs="Times New Roman"/>
        </w:rPr>
        <w:t xml:space="preserve"> </w:t>
      </w:r>
      <w:proofErr w:type="spellStart"/>
      <w:r w:rsidR="00D72B60">
        <w:rPr>
          <w:rFonts w:ascii="Times New Roman" w:hAnsi="Times New Roman" w:cs="Times New Roman"/>
        </w:rPr>
        <w:t>Szkoły</w:t>
      </w:r>
      <w:proofErr w:type="spellEnd"/>
      <w:r w:rsidR="00D72B60">
        <w:rPr>
          <w:rFonts w:ascii="Times New Roman" w:hAnsi="Times New Roman" w:cs="Times New Roman"/>
        </w:rPr>
        <w:t xml:space="preserve"> </w:t>
      </w:r>
      <w:proofErr w:type="spellStart"/>
      <w:r w:rsidR="00D72B60">
        <w:rPr>
          <w:rFonts w:ascii="Times New Roman" w:hAnsi="Times New Roman" w:cs="Times New Roman"/>
        </w:rPr>
        <w:t>Gospodarki</w:t>
      </w:r>
      <w:proofErr w:type="spellEnd"/>
      <w:r w:rsidR="00D72B60">
        <w:rPr>
          <w:rFonts w:ascii="Times New Roman" w:hAnsi="Times New Roman" w:cs="Times New Roman"/>
        </w:rPr>
        <w:t xml:space="preserve"> </w:t>
      </w:r>
      <w:proofErr w:type="spellStart"/>
      <w:r w:rsidR="00675919">
        <w:rPr>
          <w:rFonts w:ascii="Times New Roman" w:hAnsi="Times New Roman" w:cs="Times New Roman"/>
        </w:rPr>
        <w:t>i</w:t>
      </w:r>
      <w:proofErr w:type="spellEnd"/>
      <w:r w:rsidR="00D72B60">
        <w:rPr>
          <w:rFonts w:ascii="Times New Roman" w:hAnsi="Times New Roman" w:cs="Times New Roman"/>
        </w:rPr>
        <w:t xml:space="preserve"> </w:t>
      </w:r>
      <w:proofErr w:type="spellStart"/>
      <w:r w:rsidR="00D72B60">
        <w:rPr>
          <w:rFonts w:ascii="Times New Roman" w:hAnsi="Times New Roman" w:cs="Times New Roman"/>
        </w:rPr>
        <w:t>Zarządzania</w:t>
      </w:r>
      <w:proofErr w:type="spellEnd"/>
      <w:r w:rsidR="00D72B60">
        <w:t>.</w:t>
      </w:r>
    </w:p>
    <w:p w:rsidR="00D72B60" w:rsidRDefault="00D72B60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Wyrażam zgodę, </w:t>
      </w: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Nie wyrażam zgody, </w:t>
      </w:r>
    </w:p>
    <w:p w:rsidR="006A32DB" w:rsidRPr="00EE4367" w:rsidRDefault="00971977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</w:t>
      </w:r>
      <w:r w:rsidR="003D757A">
        <w:rPr>
          <w:rFonts w:ascii="Times New Roman" w:hAnsi="Times New Roman" w:cs="Times New Roman"/>
          <w:sz w:val="24"/>
          <w:szCs w:val="24"/>
          <w:lang w:val="pl-PL"/>
        </w:rPr>
        <w:t>a umorzenie należnych opłat za ……………………………..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w roku akademickim…../……..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............................................................</w:t>
      </w:r>
    </w:p>
    <w:p w:rsidR="00A13BE2" w:rsidRPr="00EE4367" w:rsidRDefault="00675919" w:rsidP="00A13BE2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Data i podpis Rektora</w:t>
      </w:r>
    </w:p>
    <w:p w:rsidR="00E8671E" w:rsidRDefault="00E8671E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2793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Default="00E27938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Pr="00E27938" w:rsidRDefault="00E61E3A" w:rsidP="00E27938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sectPr w:rsidR="00E61E3A" w:rsidRPr="00E27938" w:rsidSect="00034616"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C60" w:rsidRDefault="00180C60">
      <w:pPr>
        <w:spacing w:after="0" w:line="240" w:lineRule="auto"/>
      </w:pPr>
      <w:r>
        <w:separator/>
      </w:r>
    </w:p>
  </w:endnote>
  <w:endnote w:type="continuationSeparator" w:id="0">
    <w:p w:rsidR="00180C60" w:rsidRDefault="00180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Stopka"/>
      <w:jc w:val="center"/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</w:t>
    </w:r>
    <w:r>
      <w:rPr>
        <w:rFonts w:ascii="Times New Roman" w:hAnsi="Times New Roman"/>
        <w:sz w:val="18"/>
      </w:rPr>
      <w:t xml:space="preserve"> dziekanat@wsgiz.mielec.pl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2DB" w:rsidRDefault="006A32DB" w:rsidP="006A32DB">
    <w:pPr>
      <w:pStyle w:val="Stopka"/>
      <w:jc w:val="center"/>
      <w:rPr>
        <w:rFonts w:ascii="Times New Roman" w:hAnsi="Times New Roman"/>
        <w:sz w:val="18"/>
      </w:rPr>
    </w:pPr>
  </w:p>
  <w:p w:rsidR="006A32DB" w:rsidRPr="00EE4367" w:rsidRDefault="006A32DB" w:rsidP="006A32DB">
    <w:pPr>
      <w:pStyle w:val="Stopka"/>
      <w:jc w:val="center"/>
      <w:rPr>
        <w:lang w:val="pl-PL"/>
      </w:rPr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 dziekanat@wsgiz.mielec.pl</w:t>
    </w:r>
  </w:p>
  <w:p w:rsidR="006A32DB" w:rsidRPr="00EE4367" w:rsidRDefault="006A32D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C60" w:rsidRDefault="00180C60">
      <w:pPr>
        <w:spacing w:after="0" w:line="240" w:lineRule="auto"/>
      </w:pPr>
      <w:r>
        <w:separator/>
      </w:r>
    </w:p>
  </w:footnote>
  <w:footnote w:type="continuationSeparator" w:id="0">
    <w:p w:rsidR="00180C60" w:rsidRDefault="00180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Nagwek"/>
    </w:pPr>
    <w:r>
      <w:rPr>
        <w:noProof/>
        <w:lang w:val="pl-PL" w:eastAsia="pl-PL"/>
      </w:rPr>
      <w:drawing>
        <wp:inline distT="0" distB="0" distL="0" distR="0">
          <wp:extent cx="1495425" cy="1495425"/>
          <wp:effectExtent l="0" t="0" r="9525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ez tł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118" cy="1496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CB478D"/>
    <w:multiLevelType w:val="hybridMultilevel"/>
    <w:tmpl w:val="AC5CD14A"/>
    <w:lvl w:ilvl="0" w:tplc="1044638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2B9"/>
    <w:rsid w:val="00034616"/>
    <w:rsid w:val="0006063C"/>
    <w:rsid w:val="000C354F"/>
    <w:rsid w:val="00104CA7"/>
    <w:rsid w:val="0015074B"/>
    <w:rsid w:val="00180C60"/>
    <w:rsid w:val="001C22C9"/>
    <w:rsid w:val="0029639D"/>
    <w:rsid w:val="00326F90"/>
    <w:rsid w:val="0035372C"/>
    <w:rsid w:val="00384986"/>
    <w:rsid w:val="003D757A"/>
    <w:rsid w:val="00484927"/>
    <w:rsid w:val="00675919"/>
    <w:rsid w:val="006A32DB"/>
    <w:rsid w:val="007B7DBE"/>
    <w:rsid w:val="00814429"/>
    <w:rsid w:val="008940A7"/>
    <w:rsid w:val="00894F12"/>
    <w:rsid w:val="0096648E"/>
    <w:rsid w:val="00971977"/>
    <w:rsid w:val="009955CB"/>
    <w:rsid w:val="00A13BE2"/>
    <w:rsid w:val="00A36230"/>
    <w:rsid w:val="00A50A86"/>
    <w:rsid w:val="00AA1D8D"/>
    <w:rsid w:val="00B47730"/>
    <w:rsid w:val="00B63391"/>
    <w:rsid w:val="00CB0664"/>
    <w:rsid w:val="00D72B60"/>
    <w:rsid w:val="00E0338D"/>
    <w:rsid w:val="00E27938"/>
    <w:rsid w:val="00E61E3A"/>
    <w:rsid w:val="00E74FD8"/>
    <w:rsid w:val="00E8671E"/>
    <w:rsid w:val="00E900E1"/>
    <w:rsid w:val="00EE4367"/>
    <w:rsid w:val="00F810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276449"/>
  <w14:defaultImageDpi w14:val="300"/>
  <w15:docId w15:val="{98555515-F286-4724-AE68-A53A283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3BE2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6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7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61E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43D081F-1F82-437F-91DF-26DEE525F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cp:lastPrinted>2026-01-14T11:43:00Z</cp:lastPrinted>
  <dcterms:created xsi:type="dcterms:W3CDTF">2026-01-23T10:04:00Z</dcterms:created>
  <dcterms:modified xsi:type="dcterms:W3CDTF">2026-01-23T10:04:00Z</dcterms:modified>
  <cp:category/>
</cp:coreProperties>
</file>