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D8" w:rsidRPr="00E8671E" w:rsidRDefault="00612DCB" w:rsidP="00E74FD8">
      <w:pPr>
        <w:spacing w:before="60" w:after="60"/>
        <w:ind w:left="648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>Mielec, data</w:t>
      </w:r>
      <w:r w:rsidR="00E74FD8" w:rsidRPr="00E8671E">
        <w:rPr>
          <w:rFonts w:ascii="Times New Roman" w:hAnsi="Times New Roman" w:cs="Times New Roman"/>
          <w:sz w:val="24"/>
        </w:rPr>
        <w:t xml:space="preserve"> .........................</w:t>
      </w:r>
    </w:p>
    <w:p w:rsidR="006A32DB" w:rsidRDefault="00E8671E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Style w:val="Pogrubienie"/>
          <w:rFonts w:ascii="Times New Roman" w:hAnsi="Times New Roman" w:cs="Times New Roman"/>
          <w:sz w:val="24"/>
          <w:szCs w:val="24"/>
          <w:lang w:val="pl-PL"/>
        </w:rPr>
        <w:t>Dane studenta: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Imię i nazwisko: ............................</w:t>
      </w:r>
      <w:r w:rsidR="00E7348F">
        <w:rPr>
          <w:rFonts w:ascii="Times New Roman" w:hAnsi="Times New Roman" w:cs="Times New Roman"/>
          <w:sz w:val="24"/>
          <w:szCs w:val="24"/>
          <w:lang w:val="pl-PL"/>
        </w:rPr>
        <w:t>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 xml:space="preserve">Numer </w:t>
      </w:r>
      <w:r w:rsidR="007C52BD">
        <w:rPr>
          <w:rFonts w:ascii="Times New Roman" w:hAnsi="Times New Roman" w:cs="Times New Roman"/>
          <w:sz w:val="24"/>
          <w:szCs w:val="24"/>
          <w:lang w:val="pl-PL"/>
        </w:rPr>
        <w:t>albumu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>: ......................</w:t>
      </w:r>
      <w:r w:rsidR="007C52BD">
        <w:rPr>
          <w:rFonts w:ascii="Times New Roman" w:hAnsi="Times New Roman" w:cs="Times New Roman"/>
          <w:sz w:val="24"/>
          <w:szCs w:val="24"/>
          <w:lang w:val="pl-PL"/>
        </w:rPr>
        <w:t>......</w:t>
      </w:r>
      <w:r w:rsidR="007C52BD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Kierunek / specjalność: .........</w:t>
      </w:r>
      <w:r w:rsidR="007C52BD">
        <w:rPr>
          <w:rFonts w:ascii="Times New Roman" w:hAnsi="Times New Roman" w:cs="Times New Roman"/>
          <w:sz w:val="24"/>
          <w:szCs w:val="24"/>
          <w:lang w:val="pl-PL"/>
        </w:rPr>
        <w:t>..…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Rok studiów / semestr: .................</w:t>
      </w:r>
    </w:p>
    <w:p w:rsidR="00E61E3A" w:rsidRDefault="00E61E3A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8940A7" w:rsidRPr="007C52BD" w:rsidRDefault="008940A7" w:rsidP="00E61E3A">
      <w:pPr>
        <w:spacing w:before="60" w:after="60"/>
        <w:jc w:val="right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:rsidR="0005268B" w:rsidRPr="007C52BD" w:rsidRDefault="00675919" w:rsidP="00675919">
      <w:pPr>
        <w:spacing w:before="60" w:after="60"/>
        <w:ind w:left="432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  <w:r w:rsidRPr="007C52BD">
        <w:rPr>
          <w:rFonts w:ascii="Times New Roman" w:hAnsi="Times New Roman" w:cs="Times New Roman"/>
          <w:b/>
          <w:sz w:val="32"/>
          <w:szCs w:val="32"/>
          <w:lang w:val="pl-PL"/>
        </w:rPr>
        <w:t xml:space="preserve">                            </w:t>
      </w:r>
      <w:r w:rsidR="0005268B" w:rsidRPr="007C52BD">
        <w:rPr>
          <w:rFonts w:ascii="Times New Roman" w:hAnsi="Times New Roman" w:cs="Times New Roman"/>
          <w:b/>
          <w:sz w:val="32"/>
          <w:szCs w:val="32"/>
          <w:lang w:val="pl-PL"/>
        </w:rPr>
        <w:t>Dziekan</w:t>
      </w:r>
    </w:p>
    <w:p w:rsidR="007C52BD" w:rsidRDefault="007C52BD" w:rsidP="007C52BD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  <w:lang w:val="pl-PL"/>
        </w:rPr>
      </w:pP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 w:rsidR="00F8106A" w:rsidRPr="007C52BD">
        <w:rPr>
          <w:rFonts w:ascii="Times New Roman" w:hAnsi="Times New Roman" w:cs="Times New Roman"/>
          <w:b/>
          <w:sz w:val="32"/>
          <w:szCs w:val="32"/>
          <w:lang w:val="pl-PL"/>
        </w:rPr>
        <w:t>Wyższej Szkoły G</w:t>
      </w:r>
      <w:r w:rsidR="00E74FD8" w:rsidRPr="007C52BD">
        <w:rPr>
          <w:rFonts w:ascii="Times New Roman" w:hAnsi="Times New Roman" w:cs="Times New Roman"/>
          <w:b/>
          <w:sz w:val="32"/>
          <w:szCs w:val="32"/>
          <w:lang w:val="pl-PL"/>
        </w:rPr>
        <w:t>ospodarki i Zarządzania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</w:p>
    <w:p w:rsidR="007C52BD" w:rsidRPr="007C52BD" w:rsidRDefault="007C52BD" w:rsidP="007C52BD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7C52BD">
        <w:rPr>
          <w:rFonts w:ascii="Times New Roman" w:hAnsi="Times New Roman" w:cs="Times New Roman"/>
          <w:b/>
          <w:sz w:val="28"/>
          <w:szCs w:val="28"/>
          <w:lang w:val="pl-PL"/>
        </w:rPr>
        <w:t>WNIOSEK O SKREŚLENIE Z LISTY STUDENTÓW</w:t>
      </w:r>
    </w:p>
    <w:p w:rsidR="00E0338D" w:rsidRPr="00EE4367" w:rsidRDefault="00E0338D" w:rsidP="00675919">
      <w:pPr>
        <w:spacing w:before="60" w:after="60"/>
        <w:ind w:left="4320"/>
        <w:jc w:val="both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:rsidR="007C52BD" w:rsidRDefault="00E61E3A" w:rsidP="007C52BD">
      <w:pPr>
        <w:spacing w:before="60" w:after="60"/>
        <w:jc w:val="both"/>
        <w:rPr>
          <w:rFonts w:ascii="Times New Roman" w:hAnsi="Times New Roman" w:cs="Times New Roman"/>
          <w:spacing w:val="-6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br/>
      </w:r>
      <w:r w:rsidR="009A2A50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   </w:t>
      </w:r>
      <w:r w:rsidR="007C52BD">
        <w:rPr>
          <w:rFonts w:ascii="Times New Roman" w:hAnsi="Times New Roman" w:cs="Times New Roman"/>
          <w:spacing w:val="-6"/>
          <w:sz w:val="24"/>
          <w:szCs w:val="24"/>
          <w:lang w:val="pl-PL"/>
        </w:rPr>
        <w:tab/>
      </w:r>
      <w:r w:rsidR="009A2A50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Zwracam</w:t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się z uprzejmą prośbą o </w:t>
      </w:r>
      <w:r w:rsidR="00612DCB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skreślenie </w:t>
      </w:r>
      <w:r w:rsidR="007C52BD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mnie </w:t>
      </w:r>
      <w:r w:rsidR="00612DCB">
        <w:rPr>
          <w:rFonts w:ascii="Times New Roman" w:hAnsi="Times New Roman" w:cs="Times New Roman"/>
          <w:spacing w:val="-6"/>
          <w:sz w:val="24"/>
          <w:szCs w:val="24"/>
          <w:lang w:val="pl-PL"/>
        </w:rPr>
        <w:t>z listy studentów w semestrze……..</w:t>
      </w:r>
      <w:r w:rsidR="007C52BD">
        <w:rPr>
          <w:rFonts w:ascii="Times New Roman" w:hAnsi="Times New Roman" w:cs="Times New Roman"/>
          <w:spacing w:val="-6"/>
          <w:sz w:val="24"/>
          <w:szCs w:val="24"/>
          <w:lang w:val="pl-PL"/>
        </w:rPr>
        <w:t>…</w:t>
      </w:r>
      <w:r w:rsidR="007C52BD">
        <w:rPr>
          <w:rFonts w:ascii="Times New Roman" w:hAnsi="Times New Roman" w:cs="Times New Roman"/>
          <w:spacing w:val="-6"/>
          <w:sz w:val="24"/>
          <w:szCs w:val="24"/>
          <w:lang w:val="pl-PL"/>
        </w:rPr>
        <w:br/>
      </w:r>
      <w:r w:rsidR="00100A9E">
        <w:rPr>
          <w:rFonts w:ascii="Times New Roman" w:hAnsi="Times New Roman" w:cs="Times New Roman"/>
          <w:spacing w:val="-6"/>
          <w:sz w:val="24"/>
          <w:szCs w:val="24"/>
          <w:lang w:val="pl-PL"/>
        </w:rPr>
        <w:t>w roku akademickim</w:t>
      </w:r>
      <w:r w:rsidR="00497D03">
        <w:rPr>
          <w:rFonts w:ascii="Times New Roman" w:hAnsi="Times New Roman" w:cs="Times New Roman"/>
          <w:spacing w:val="-6"/>
          <w:sz w:val="24"/>
          <w:szCs w:val="24"/>
          <w:lang w:val="pl-PL"/>
        </w:rPr>
        <w:t>……</w:t>
      </w:r>
      <w:r w:rsidR="007C52BD">
        <w:rPr>
          <w:rFonts w:ascii="Times New Roman" w:hAnsi="Times New Roman" w:cs="Times New Roman"/>
          <w:spacing w:val="-6"/>
          <w:sz w:val="24"/>
          <w:szCs w:val="24"/>
          <w:lang w:val="pl-PL"/>
        </w:rPr>
        <w:t>……..</w:t>
      </w:r>
      <w:r w:rsidR="00497D03">
        <w:rPr>
          <w:rFonts w:ascii="Times New Roman" w:hAnsi="Times New Roman" w:cs="Times New Roman"/>
          <w:spacing w:val="-6"/>
          <w:sz w:val="24"/>
          <w:szCs w:val="24"/>
          <w:lang w:val="pl-PL"/>
        </w:rPr>
        <w:t>../……</w:t>
      </w:r>
      <w:r w:rsidR="007C52BD">
        <w:rPr>
          <w:rFonts w:ascii="Times New Roman" w:hAnsi="Times New Roman" w:cs="Times New Roman"/>
          <w:spacing w:val="-6"/>
          <w:sz w:val="24"/>
          <w:szCs w:val="24"/>
          <w:lang w:val="pl-PL"/>
        </w:rPr>
        <w:t>……….</w:t>
      </w:r>
    </w:p>
    <w:p w:rsidR="008940A7" w:rsidRDefault="007C52BD" w:rsidP="007C52BD">
      <w:pPr>
        <w:spacing w:before="60" w:after="60"/>
        <w:jc w:val="both"/>
        <w:rPr>
          <w:rFonts w:ascii="Times New Roman" w:hAnsi="Times New Roman" w:cs="Times New Roman"/>
          <w:spacing w:val="-6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ab/>
        <w:t xml:space="preserve">Prośbę swą motywuję </w:t>
      </w:r>
      <w:r w:rsidR="005F5ECC">
        <w:rPr>
          <w:rFonts w:ascii="Times New Roman" w:hAnsi="Times New Roman" w:cs="Times New Roman"/>
          <w:spacing w:val="-6"/>
          <w:sz w:val="24"/>
          <w:szCs w:val="24"/>
          <w:lang w:val="pl-PL"/>
        </w:rPr>
        <w:t>tym</w:t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>,……………………………………………………………………..</w:t>
      </w:r>
    </w:p>
    <w:p w:rsidR="007C52BD" w:rsidRDefault="007C52BD" w:rsidP="007C52BD">
      <w:pPr>
        <w:spacing w:before="60" w:after="60"/>
        <w:jc w:val="both"/>
        <w:rPr>
          <w:rFonts w:ascii="Times New Roman" w:hAnsi="Times New Roman" w:cs="Times New Roman"/>
          <w:spacing w:val="-6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>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52BD" w:rsidRPr="007C52BD" w:rsidRDefault="007C52BD" w:rsidP="007C52BD">
      <w:pPr>
        <w:spacing w:before="60" w:after="60"/>
        <w:jc w:val="both"/>
        <w:rPr>
          <w:rFonts w:ascii="Times New Roman" w:hAnsi="Times New Roman" w:cs="Times New Roman"/>
          <w:spacing w:val="-6"/>
          <w:sz w:val="24"/>
          <w:szCs w:val="24"/>
          <w:lang w:val="pl-PL"/>
        </w:rPr>
      </w:pP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Proszę o pozytywne rozpatrzenie mojej prośby. </w:t>
      </w:r>
    </w:p>
    <w:p w:rsidR="000C354F" w:rsidRPr="00EE4367" w:rsidRDefault="000C354F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A13BE2" w:rsidRPr="00EE4367" w:rsidRDefault="00A13BE2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               Podpis studenta</w:t>
      </w:r>
    </w:p>
    <w:p w:rsidR="00AD78F3" w:rsidRDefault="00AD78F3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612DCB" w:rsidRDefault="00612DCB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E74FD8" w:rsidRDefault="007C52BD" w:rsidP="007C52BD">
      <w:pPr>
        <w:spacing w:before="60" w:after="60"/>
        <w:jc w:val="center"/>
        <w:rPr>
          <w:rFonts w:ascii="Times New Roman" w:hAnsi="Times New Roman" w:cs="Times New Roman"/>
          <w:b/>
          <w:sz w:val="32"/>
          <w:szCs w:val="32"/>
          <w:lang w:val="pl-PL"/>
        </w:rPr>
      </w:pPr>
      <w:r>
        <w:rPr>
          <w:rFonts w:ascii="Times New Roman" w:hAnsi="Times New Roman" w:cs="Times New Roman"/>
          <w:b/>
          <w:sz w:val="32"/>
          <w:szCs w:val="32"/>
          <w:lang w:val="pl-PL"/>
        </w:rPr>
        <w:lastRenderedPageBreak/>
        <w:br/>
      </w:r>
      <w:r w:rsidR="009A2A50" w:rsidRPr="007C52BD">
        <w:rPr>
          <w:rFonts w:ascii="Times New Roman" w:hAnsi="Times New Roman" w:cs="Times New Roman"/>
          <w:b/>
          <w:sz w:val="32"/>
          <w:szCs w:val="32"/>
          <w:lang w:val="pl-PL"/>
        </w:rPr>
        <w:t>Decyzja Dziekana</w:t>
      </w:r>
    </w:p>
    <w:p w:rsidR="007C52BD" w:rsidRDefault="007C52BD" w:rsidP="007C52BD">
      <w:pPr>
        <w:spacing w:before="60" w:after="60"/>
        <w:jc w:val="center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:rsidR="007C52BD" w:rsidRPr="007C52BD" w:rsidRDefault="007C52BD" w:rsidP="007C52BD">
      <w:pPr>
        <w:spacing w:before="60" w:after="60"/>
        <w:jc w:val="center"/>
        <w:rPr>
          <w:rFonts w:ascii="Times New Roman" w:hAnsi="Times New Roman" w:cs="Times New Roman"/>
          <w:sz w:val="32"/>
          <w:szCs w:val="32"/>
          <w:lang w:val="pl-PL"/>
        </w:rPr>
      </w:pPr>
    </w:p>
    <w:p w:rsidR="000C354F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D72B60" w:rsidRPr="00497D03" w:rsidRDefault="009A2A50" w:rsidP="00E74FD8">
      <w:pPr>
        <w:spacing w:before="60" w:after="60"/>
        <w:rPr>
          <w:rFonts w:ascii="Times New Roman" w:hAnsi="Times New Roman" w:cs="Times New Roman"/>
        </w:rPr>
      </w:pPr>
      <w:r w:rsidRPr="00497D03">
        <w:rPr>
          <w:rFonts w:ascii="Times New Roman" w:hAnsi="Times New Roman" w:cs="Times New Roman"/>
        </w:rPr>
        <w:t xml:space="preserve">Na podstawie </w:t>
      </w:r>
      <w:r w:rsidR="00612DCB">
        <w:rPr>
          <w:rFonts w:ascii="Times New Roman" w:hAnsi="Times New Roman" w:cs="Times New Roman"/>
        </w:rPr>
        <w:t xml:space="preserve">art. </w:t>
      </w:r>
      <w:r w:rsidR="0093066D">
        <w:rPr>
          <w:rFonts w:ascii="Times New Roman" w:hAnsi="Times New Roman" w:cs="Times New Roman"/>
        </w:rPr>
        <w:t xml:space="preserve">108 ust. 1 oraz art. 75 ust. 1 </w:t>
      </w:r>
      <w:proofErr w:type="spellStart"/>
      <w:r w:rsidR="0093066D">
        <w:rPr>
          <w:rFonts w:ascii="Times New Roman" w:hAnsi="Times New Roman" w:cs="Times New Roman"/>
        </w:rPr>
        <w:t>U</w:t>
      </w:r>
      <w:r w:rsidR="00612DCB">
        <w:rPr>
          <w:rFonts w:ascii="Times New Roman" w:hAnsi="Times New Roman" w:cs="Times New Roman"/>
        </w:rPr>
        <w:t>stawy</w:t>
      </w:r>
      <w:proofErr w:type="spellEnd"/>
      <w:r w:rsidR="00612DCB">
        <w:rPr>
          <w:rFonts w:ascii="Times New Roman" w:hAnsi="Times New Roman" w:cs="Times New Roman"/>
        </w:rPr>
        <w:t xml:space="preserve"> z </w:t>
      </w:r>
      <w:proofErr w:type="spellStart"/>
      <w:r w:rsidR="00612DCB">
        <w:rPr>
          <w:rFonts w:ascii="Times New Roman" w:hAnsi="Times New Roman" w:cs="Times New Roman"/>
        </w:rPr>
        <w:t>dnia</w:t>
      </w:r>
      <w:proofErr w:type="spellEnd"/>
      <w:r w:rsidR="00612DCB">
        <w:rPr>
          <w:rFonts w:ascii="Times New Roman" w:hAnsi="Times New Roman" w:cs="Times New Roman"/>
        </w:rPr>
        <w:t xml:space="preserve"> 20 </w:t>
      </w:r>
      <w:proofErr w:type="spellStart"/>
      <w:r w:rsidR="00612DCB">
        <w:rPr>
          <w:rFonts w:ascii="Times New Roman" w:hAnsi="Times New Roman" w:cs="Times New Roman"/>
        </w:rPr>
        <w:t>lipca</w:t>
      </w:r>
      <w:proofErr w:type="spellEnd"/>
      <w:r w:rsidR="00612DCB">
        <w:rPr>
          <w:rFonts w:ascii="Times New Roman" w:hAnsi="Times New Roman" w:cs="Times New Roman"/>
        </w:rPr>
        <w:t xml:space="preserve"> 2018 r. – Prawo o </w:t>
      </w:r>
      <w:proofErr w:type="spellStart"/>
      <w:r w:rsidR="00612DCB">
        <w:rPr>
          <w:rFonts w:ascii="Times New Roman" w:hAnsi="Times New Roman" w:cs="Times New Roman"/>
        </w:rPr>
        <w:t>szkolnictwie</w:t>
      </w:r>
      <w:proofErr w:type="spellEnd"/>
      <w:r w:rsidR="00612DCB">
        <w:rPr>
          <w:rFonts w:ascii="Times New Roman" w:hAnsi="Times New Roman" w:cs="Times New Roman"/>
        </w:rPr>
        <w:t xml:space="preserve"> </w:t>
      </w:r>
      <w:proofErr w:type="spellStart"/>
      <w:r w:rsidR="00612DCB">
        <w:rPr>
          <w:rFonts w:ascii="Times New Roman" w:hAnsi="Times New Roman" w:cs="Times New Roman"/>
        </w:rPr>
        <w:t>wyższym</w:t>
      </w:r>
      <w:proofErr w:type="spellEnd"/>
      <w:r w:rsidR="00612DCB">
        <w:rPr>
          <w:rFonts w:ascii="Times New Roman" w:hAnsi="Times New Roman" w:cs="Times New Roman"/>
        </w:rPr>
        <w:t xml:space="preserve"> </w:t>
      </w:r>
      <w:proofErr w:type="spellStart"/>
      <w:r w:rsidR="00612DCB">
        <w:rPr>
          <w:rFonts w:ascii="Times New Roman" w:hAnsi="Times New Roman" w:cs="Times New Roman"/>
        </w:rPr>
        <w:t>i</w:t>
      </w:r>
      <w:proofErr w:type="spellEnd"/>
      <w:r w:rsidR="00612DCB">
        <w:rPr>
          <w:rFonts w:ascii="Times New Roman" w:hAnsi="Times New Roman" w:cs="Times New Roman"/>
        </w:rPr>
        <w:t xml:space="preserve"> </w:t>
      </w:r>
      <w:proofErr w:type="spellStart"/>
      <w:r w:rsidR="00612DCB">
        <w:rPr>
          <w:rFonts w:ascii="Times New Roman" w:hAnsi="Times New Roman" w:cs="Times New Roman"/>
        </w:rPr>
        <w:t>nauce</w:t>
      </w:r>
      <w:proofErr w:type="spellEnd"/>
      <w:r w:rsidR="00612DCB">
        <w:rPr>
          <w:rFonts w:ascii="Times New Roman" w:hAnsi="Times New Roman" w:cs="Times New Roman"/>
        </w:rPr>
        <w:t xml:space="preserve"> </w:t>
      </w:r>
      <w:proofErr w:type="spellStart"/>
      <w:r w:rsidR="00612DCB">
        <w:rPr>
          <w:rFonts w:ascii="Times New Roman" w:hAnsi="Times New Roman" w:cs="Times New Roman"/>
        </w:rPr>
        <w:t>oraz</w:t>
      </w:r>
      <w:proofErr w:type="spellEnd"/>
      <w:r w:rsidR="00612DCB">
        <w:rPr>
          <w:rFonts w:ascii="Times New Roman" w:hAnsi="Times New Roman" w:cs="Times New Roman"/>
        </w:rPr>
        <w:t xml:space="preserve"> § 3</w:t>
      </w:r>
      <w:r w:rsidR="0093066D">
        <w:rPr>
          <w:rFonts w:ascii="Times New Roman" w:hAnsi="Times New Roman" w:cs="Times New Roman"/>
        </w:rPr>
        <w:t xml:space="preserve">6 ust. 2 </w:t>
      </w:r>
      <w:proofErr w:type="spellStart"/>
      <w:r w:rsidR="0093066D">
        <w:rPr>
          <w:rFonts w:ascii="Times New Roman" w:hAnsi="Times New Roman" w:cs="Times New Roman"/>
        </w:rPr>
        <w:t>i</w:t>
      </w:r>
      <w:proofErr w:type="spellEnd"/>
      <w:r w:rsidR="0093066D">
        <w:rPr>
          <w:rFonts w:ascii="Times New Roman" w:hAnsi="Times New Roman" w:cs="Times New Roman"/>
        </w:rPr>
        <w:t xml:space="preserve"> § 47 - Regulamin</w:t>
      </w:r>
      <w:r w:rsidR="00E7348F">
        <w:rPr>
          <w:rFonts w:ascii="Times New Roman" w:hAnsi="Times New Roman" w:cs="Times New Roman"/>
        </w:rPr>
        <w:t>u</w:t>
      </w:r>
      <w:r w:rsidR="00612DCB">
        <w:rPr>
          <w:rFonts w:ascii="Times New Roman" w:hAnsi="Times New Roman" w:cs="Times New Roman"/>
        </w:rPr>
        <w:t xml:space="preserve"> stu</w:t>
      </w:r>
      <w:r w:rsidR="0093066D">
        <w:rPr>
          <w:rFonts w:ascii="Times New Roman" w:hAnsi="Times New Roman" w:cs="Times New Roman"/>
        </w:rPr>
        <w:t xml:space="preserve">diów </w:t>
      </w:r>
      <w:proofErr w:type="spellStart"/>
      <w:r w:rsidR="0093066D">
        <w:rPr>
          <w:rFonts w:ascii="Times New Roman" w:hAnsi="Times New Roman" w:cs="Times New Roman"/>
        </w:rPr>
        <w:t>Wyższej</w:t>
      </w:r>
      <w:proofErr w:type="spellEnd"/>
      <w:r w:rsidR="0093066D">
        <w:rPr>
          <w:rFonts w:ascii="Times New Roman" w:hAnsi="Times New Roman" w:cs="Times New Roman"/>
        </w:rPr>
        <w:t xml:space="preserve"> </w:t>
      </w:r>
      <w:proofErr w:type="spellStart"/>
      <w:r w:rsidR="0093066D">
        <w:rPr>
          <w:rFonts w:ascii="Times New Roman" w:hAnsi="Times New Roman" w:cs="Times New Roman"/>
        </w:rPr>
        <w:t>Szkoły</w:t>
      </w:r>
      <w:proofErr w:type="spellEnd"/>
      <w:r w:rsidR="0093066D">
        <w:rPr>
          <w:rFonts w:ascii="Times New Roman" w:hAnsi="Times New Roman" w:cs="Times New Roman"/>
        </w:rPr>
        <w:t xml:space="preserve"> </w:t>
      </w:r>
      <w:proofErr w:type="spellStart"/>
      <w:r w:rsidR="0093066D">
        <w:rPr>
          <w:rFonts w:ascii="Times New Roman" w:hAnsi="Times New Roman" w:cs="Times New Roman"/>
        </w:rPr>
        <w:t>Gospodarki</w:t>
      </w:r>
      <w:proofErr w:type="spellEnd"/>
      <w:r w:rsidR="0093066D">
        <w:rPr>
          <w:rFonts w:ascii="Times New Roman" w:hAnsi="Times New Roman" w:cs="Times New Roman"/>
        </w:rPr>
        <w:t xml:space="preserve"> </w:t>
      </w:r>
      <w:proofErr w:type="spellStart"/>
      <w:r w:rsidR="0093066D">
        <w:rPr>
          <w:rFonts w:ascii="Times New Roman" w:hAnsi="Times New Roman" w:cs="Times New Roman"/>
        </w:rPr>
        <w:t>i</w:t>
      </w:r>
      <w:proofErr w:type="spellEnd"/>
      <w:r w:rsidR="00612DCB">
        <w:rPr>
          <w:rFonts w:ascii="Times New Roman" w:hAnsi="Times New Roman" w:cs="Times New Roman"/>
        </w:rPr>
        <w:t xml:space="preserve"> </w:t>
      </w:r>
      <w:proofErr w:type="spellStart"/>
      <w:r w:rsidR="00612DCB">
        <w:rPr>
          <w:rFonts w:ascii="Times New Roman" w:hAnsi="Times New Roman" w:cs="Times New Roman"/>
        </w:rPr>
        <w:t>Zarządzania</w:t>
      </w:r>
      <w:proofErr w:type="spellEnd"/>
      <w:r w:rsidR="00612DCB">
        <w:rPr>
          <w:rFonts w:ascii="Times New Roman" w:hAnsi="Times New Roman" w:cs="Times New Roman"/>
        </w:rPr>
        <w:t xml:space="preserve"> </w:t>
      </w:r>
    </w:p>
    <w:p w:rsidR="009A2A50" w:rsidRDefault="009A2A50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497D03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497D03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497D03">
        <w:rPr>
          <w:rFonts w:ascii="Times New Roman" w:hAnsi="Times New Roman" w:cs="Times New Roman"/>
          <w:sz w:val="24"/>
          <w:szCs w:val="24"/>
          <w:lang w:val="pl-PL"/>
        </w:rPr>
        <w:t xml:space="preserve"> Wyrażam zgodę, </w:t>
      </w:r>
      <w:r w:rsidRPr="00497D03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497D03">
        <w:rPr>
          <w:rFonts w:ascii="Times New Roman" w:hAnsi="Times New Roman" w:cs="Times New Roman"/>
          <w:sz w:val="24"/>
          <w:szCs w:val="24"/>
          <w:lang w:val="pl-PL"/>
        </w:rPr>
        <w:t xml:space="preserve"> Nie wyrażam zgody, </w:t>
      </w:r>
    </w:p>
    <w:p w:rsidR="006A32DB" w:rsidRPr="00497D03" w:rsidRDefault="00612DCB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</w:t>
      </w:r>
      <w:r w:rsidR="003D757A" w:rsidRPr="00497D03">
        <w:rPr>
          <w:rFonts w:ascii="Times New Roman" w:hAnsi="Times New Roman" w:cs="Times New Roman"/>
          <w:sz w:val="24"/>
          <w:szCs w:val="24"/>
          <w:lang w:val="pl-PL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pl-PL"/>
        </w:rPr>
        <w:t>skreślenie z listy studentów w semestrze ……..w roku akademickim……../……..</w:t>
      </w:r>
    </w:p>
    <w:p w:rsidR="00675919" w:rsidRPr="00497D03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A13BE2" w:rsidRPr="00EE4367" w:rsidRDefault="00F8106A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............................................................</w:t>
      </w:r>
    </w:p>
    <w:p w:rsidR="00A13BE2" w:rsidRPr="00EE4367" w:rsidRDefault="009A2A50" w:rsidP="00A13BE2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Data i podpis Dziekana</w:t>
      </w:r>
    </w:p>
    <w:p w:rsidR="00E8671E" w:rsidRDefault="00E8671E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bookmarkStart w:id="0" w:name="_GoBack"/>
      <w:bookmarkEnd w:id="0"/>
    </w:p>
    <w:sectPr w:rsidR="00E8671E" w:rsidSect="00034616"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BFE" w:rsidRDefault="008F4BFE">
      <w:pPr>
        <w:spacing w:after="0" w:line="240" w:lineRule="auto"/>
      </w:pPr>
      <w:r>
        <w:separator/>
      </w:r>
    </w:p>
  </w:endnote>
  <w:endnote w:type="continuationSeparator" w:id="0">
    <w:p w:rsidR="008F4BFE" w:rsidRDefault="008F4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Stopka"/>
      <w:jc w:val="center"/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</w:t>
    </w:r>
    <w:r>
      <w:rPr>
        <w:rFonts w:ascii="Times New Roman" w:hAnsi="Times New Roman"/>
        <w:sz w:val="18"/>
      </w:rPr>
      <w:t xml:space="preserve"> dziekanat@wsgiz.mielec.pl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2DB" w:rsidRDefault="006A32DB" w:rsidP="006A32DB">
    <w:pPr>
      <w:pStyle w:val="Stopka"/>
      <w:jc w:val="center"/>
      <w:rPr>
        <w:rFonts w:ascii="Times New Roman" w:hAnsi="Times New Roman"/>
        <w:sz w:val="18"/>
      </w:rPr>
    </w:pPr>
  </w:p>
  <w:p w:rsidR="006A32DB" w:rsidRPr="00EE4367" w:rsidRDefault="006A32DB" w:rsidP="006A32DB">
    <w:pPr>
      <w:pStyle w:val="Stopka"/>
      <w:jc w:val="center"/>
      <w:rPr>
        <w:lang w:val="pl-PL"/>
      </w:rPr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 dziekanat@wsgiz.mielec.pl</w:t>
    </w:r>
  </w:p>
  <w:p w:rsidR="006A32DB" w:rsidRPr="00EE4367" w:rsidRDefault="006A32DB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BFE" w:rsidRDefault="008F4BFE">
      <w:pPr>
        <w:spacing w:after="0" w:line="240" w:lineRule="auto"/>
      </w:pPr>
      <w:r>
        <w:separator/>
      </w:r>
    </w:p>
  </w:footnote>
  <w:footnote w:type="continuationSeparator" w:id="0">
    <w:p w:rsidR="008F4BFE" w:rsidRDefault="008F4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Nagwek"/>
    </w:pPr>
    <w:r>
      <w:rPr>
        <w:noProof/>
        <w:lang w:val="pl-PL" w:eastAsia="pl-PL"/>
      </w:rPr>
      <w:drawing>
        <wp:inline distT="0" distB="0" distL="0" distR="0">
          <wp:extent cx="1495425" cy="1495425"/>
          <wp:effectExtent l="0" t="0" r="9525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ez tł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118" cy="1496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CB478D"/>
    <w:multiLevelType w:val="hybridMultilevel"/>
    <w:tmpl w:val="AC5CD14A"/>
    <w:lvl w:ilvl="0" w:tplc="1044638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72B9"/>
    <w:rsid w:val="00034616"/>
    <w:rsid w:val="0005268B"/>
    <w:rsid w:val="0006063C"/>
    <w:rsid w:val="000C354F"/>
    <w:rsid w:val="00100A9E"/>
    <w:rsid w:val="00104CA7"/>
    <w:rsid w:val="0015074B"/>
    <w:rsid w:val="00172041"/>
    <w:rsid w:val="002641BB"/>
    <w:rsid w:val="00277949"/>
    <w:rsid w:val="0029639D"/>
    <w:rsid w:val="00326F90"/>
    <w:rsid w:val="00352D32"/>
    <w:rsid w:val="003D757A"/>
    <w:rsid w:val="00435F7F"/>
    <w:rsid w:val="00484927"/>
    <w:rsid w:val="00497D03"/>
    <w:rsid w:val="005F5ECC"/>
    <w:rsid w:val="00612DCB"/>
    <w:rsid w:val="00675919"/>
    <w:rsid w:val="006A32DB"/>
    <w:rsid w:val="007B7DBE"/>
    <w:rsid w:val="007C52BD"/>
    <w:rsid w:val="00814429"/>
    <w:rsid w:val="008940A7"/>
    <w:rsid w:val="00894F12"/>
    <w:rsid w:val="008F4BFE"/>
    <w:rsid w:val="0090575B"/>
    <w:rsid w:val="0093066D"/>
    <w:rsid w:val="009A2A50"/>
    <w:rsid w:val="00A13BE2"/>
    <w:rsid w:val="00A36230"/>
    <w:rsid w:val="00A50A86"/>
    <w:rsid w:val="00AA1D8D"/>
    <w:rsid w:val="00AD78F3"/>
    <w:rsid w:val="00B47730"/>
    <w:rsid w:val="00B63391"/>
    <w:rsid w:val="00CB0664"/>
    <w:rsid w:val="00D22EBF"/>
    <w:rsid w:val="00D72B60"/>
    <w:rsid w:val="00DB209E"/>
    <w:rsid w:val="00E0338D"/>
    <w:rsid w:val="00E27938"/>
    <w:rsid w:val="00E61E3A"/>
    <w:rsid w:val="00E7348F"/>
    <w:rsid w:val="00E74FD8"/>
    <w:rsid w:val="00E8671E"/>
    <w:rsid w:val="00EE4367"/>
    <w:rsid w:val="00F810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BC16EB"/>
  <w14:defaultImageDpi w14:val="300"/>
  <w15:docId w15:val="{98555515-F286-4724-AE68-A53A283C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2A50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86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71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61E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19004EE-A58D-47C4-8C8B-72303A98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2</cp:revision>
  <cp:lastPrinted>2026-01-15T09:44:00Z</cp:lastPrinted>
  <dcterms:created xsi:type="dcterms:W3CDTF">2026-01-23T08:54:00Z</dcterms:created>
  <dcterms:modified xsi:type="dcterms:W3CDTF">2026-01-23T08:54:00Z</dcterms:modified>
  <cp:category/>
</cp:coreProperties>
</file>