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971977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35372C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583075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............................................................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............................</w:t>
      </w:r>
      <w:r w:rsidR="0035372C">
        <w:rPr>
          <w:rFonts w:ascii="Times New Roman" w:hAnsi="Times New Roman" w:cs="Times New Roman"/>
          <w:sz w:val="24"/>
          <w:szCs w:val="24"/>
          <w:lang w:val="pl-PL"/>
        </w:rPr>
        <w:t>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............................</w:t>
      </w:r>
      <w:r w:rsidR="0035372C">
        <w:rPr>
          <w:rFonts w:ascii="Times New Roman" w:hAnsi="Times New Roman" w:cs="Times New Roman"/>
          <w:sz w:val="24"/>
          <w:szCs w:val="24"/>
          <w:lang w:val="pl-PL"/>
        </w:rPr>
        <w:t>....................</w:t>
      </w:r>
    </w:p>
    <w:p w:rsidR="00E61E3A" w:rsidRPr="00583075" w:rsidRDefault="00E61E3A" w:rsidP="00EE4367">
      <w:pPr>
        <w:spacing w:before="60" w:after="60"/>
        <w:rPr>
          <w:rFonts w:ascii="Times New Roman" w:hAnsi="Times New Roman" w:cs="Times New Roman"/>
          <w:sz w:val="32"/>
          <w:szCs w:val="32"/>
          <w:lang w:val="pl-PL"/>
        </w:rPr>
      </w:pPr>
    </w:p>
    <w:p w:rsidR="00583075" w:rsidRDefault="00583075" w:rsidP="00583075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 w:rsidRPr="00583075">
        <w:rPr>
          <w:rFonts w:ascii="Times New Roman" w:hAnsi="Times New Roman" w:cs="Times New Roman"/>
          <w:b/>
          <w:sz w:val="32"/>
          <w:szCs w:val="32"/>
          <w:lang w:val="pl-PL"/>
        </w:rPr>
        <w:t xml:space="preserve">                           </w:t>
      </w:r>
    </w:p>
    <w:p w:rsidR="00583075" w:rsidRDefault="00583075" w:rsidP="00583075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583075">
        <w:rPr>
          <w:rFonts w:ascii="Times New Roman" w:hAnsi="Times New Roman" w:cs="Times New Roman"/>
          <w:b/>
          <w:sz w:val="32"/>
          <w:szCs w:val="32"/>
          <w:lang w:val="pl-PL"/>
        </w:rPr>
        <w:t xml:space="preserve"> Rektor</w:t>
      </w:r>
    </w:p>
    <w:p w:rsidR="00583075" w:rsidRPr="00EE4367" w:rsidRDefault="00583075" w:rsidP="00583075">
      <w:pPr>
        <w:spacing w:before="60" w:after="60"/>
        <w:ind w:left="3969" w:hanging="708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583075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E61E3A" w:rsidRPr="00EE4367" w:rsidRDefault="00E61E3A" w:rsidP="00EE4367">
      <w:pPr>
        <w:spacing w:before="60" w:after="60"/>
        <w:rPr>
          <w:rFonts w:ascii="Times New Roman" w:hAnsi="Times New Roman" w:cs="Times New Roman"/>
          <w:b/>
          <w:sz w:val="28"/>
          <w:lang w:val="pl-PL"/>
        </w:rPr>
      </w:pPr>
    </w:p>
    <w:p w:rsidR="00E61E3A" w:rsidRPr="00583075" w:rsidRDefault="003D757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583075">
        <w:rPr>
          <w:rFonts w:ascii="Times New Roman" w:hAnsi="Times New Roman" w:cs="Times New Roman"/>
          <w:b/>
          <w:sz w:val="28"/>
          <w:szCs w:val="28"/>
          <w:lang w:val="pl-PL"/>
        </w:rPr>
        <w:t xml:space="preserve">WNIOSEK O </w:t>
      </w:r>
      <w:r w:rsidR="00BB248C" w:rsidRPr="00583075">
        <w:rPr>
          <w:rFonts w:ascii="Times New Roman" w:hAnsi="Times New Roman" w:cs="Times New Roman"/>
          <w:b/>
          <w:sz w:val="28"/>
          <w:szCs w:val="28"/>
          <w:lang w:val="pl-PL"/>
        </w:rPr>
        <w:t>REAKTYWACJĘ NA STUDIA</w:t>
      </w:r>
    </w:p>
    <w:p w:rsidR="00E0338D" w:rsidRDefault="00F8106A" w:rsidP="00583075">
      <w:pPr>
        <w:spacing w:before="60" w:after="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br/>
        <w:t xml:space="preserve">        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BB248C">
        <w:rPr>
          <w:rFonts w:ascii="Times New Roman" w:hAnsi="Times New Roman" w:cs="Times New Roman"/>
          <w:spacing w:val="-6"/>
          <w:sz w:val="24"/>
          <w:szCs w:val="24"/>
          <w:lang w:val="pl-PL"/>
        </w:rPr>
        <w:t>reaktywowanie mnie na</w:t>
      </w:r>
      <w:r w:rsidR="003D757A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</w:t>
      </w:r>
      <w:r w:rsidR="00583075">
        <w:rPr>
          <w:rFonts w:ascii="Times New Roman" w:hAnsi="Times New Roman" w:cs="Times New Roman"/>
          <w:spacing w:val="-6"/>
          <w:sz w:val="24"/>
          <w:szCs w:val="24"/>
          <w:lang w:val="pl-PL"/>
        </w:rPr>
        <w:t>...</w:t>
      </w:r>
      <w:r w:rsidR="00BB248C">
        <w:rPr>
          <w:rFonts w:ascii="Times New Roman" w:hAnsi="Times New Roman" w:cs="Times New Roman"/>
          <w:spacing w:val="-6"/>
          <w:sz w:val="24"/>
          <w:szCs w:val="24"/>
          <w:lang w:val="pl-PL"/>
        </w:rPr>
        <w:t>rok studiów,  semestru………</w:t>
      </w:r>
      <w:r w:rsidR="0087424B">
        <w:rPr>
          <w:rFonts w:ascii="Times New Roman" w:hAnsi="Times New Roman" w:cs="Times New Roman"/>
          <w:spacing w:val="-6"/>
          <w:sz w:val="24"/>
          <w:szCs w:val="24"/>
          <w:lang w:val="pl-PL"/>
        </w:rPr>
        <w:t>.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w roku akademickim……</w:t>
      </w:r>
      <w:r w:rsidR="00BB248C">
        <w:rPr>
          <w:rFonts w:ascii="Times New Roman" w:hAnsi="Times New Roman" w:cs="Times New Roman"/>
          <w:sz w:val="24"/>
          <w:szCs w:val="24"/>
          <w:lang w:val="pl-PL"/>
        </w:rPr>
        <w:t>….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/……</w:t>
      </w:r>
      <w:r w:rsidR="00BB248C">
        <w:rPr>
          <w:rFonts w:ascii="Times New Roman" w:hAnsi="Times New Roman" w:cs="Times New Roman"/>
          <w:sz w:val="24"/>
          <w:szCs w:val="24"/>
          <w:lang w:val="pl-PL"/>
        </w:rPr>
        <w:t>….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Prośbę swą motywuję tym ………………………………………………………………………….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………………………………………………………………………………………………………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  <w:r w:rsidR="0087424B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940A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583075" w:rsidRDefault="00583075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583075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A13BE2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583075" w:rsidRDefault="00583075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583075" w:rsidRDefault="00583075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583075" w:rsidRDefault="00675919" w:rsidP="00583075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 w:rsidRPr="00583075">
        <w:rPr>
          <w:rFonts w:ascii="Times New Roman" w:hAnsi="Times New Roman" w:cs="Times New Roman"/>
          <w:b/>
          <w:sz w:val="32"/>
          <w:szCs w:val="32"/>
          <w:lang w:val="pl-PL"/>
        </w:rPr>
        <w:t>Decyzja Rekto</w:t>
      </w:r>
      <w:bookmarkStart w:id="0" w:name="_GoBack"/>
      <w:bookmarkEnd w:id="0"/>
      <w:r w:rsidRPr="00583075">
        <w:rPr>
          <w:rFonts w:ascii="Times New Roman" w:hAnsi="Times New Roman" w:cs="Times New Roman"/>
          <w:b/>
          <w:sz w:val="32"/>
          <w:szCs w:val="32"/>
          <w:lang w:val="pl-PL"/>
        </w:rPr>
        <w:t>ra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A13BE2" w:rsidP="00E74FD8">
      <w:pPr>
        <w:spacing w:before="60" w:after="60"/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Na podstawie </w:t>
      </w:r>
      <w:r w:rsidR="00BB248C">
        <w:t xml:space="preserve">§ 37 ust. 2 </w:t>
      </w:r>
      <w:r w:rsidR="00971977">
        <w:t xml:space="preserve">– </w:t>
      </w:r>
      <w:r w:rsidR="003D757A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Regulaminu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Studiów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Wyższej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Szkoły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Gospodarki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675919">
        <w:rPr>
          <w:rFonts w:ascii="Times New Roman" w:hAnsi="Times New Roman" w:cs="Times New Roman"/>
        </w:rPr>
        <w:t>i</w:t>
      </w:r>
      <w:proofErr w:type="spellEnd"/>
      <w:r w:rsidR="00D72B60">
        <w:rPr>
          <w:rFonts w:ascii="Times New Roman" w:hAnsi="Times New Roman" w:cs="Times New Roman"/>
        </w:rPr>
        <w:t xml:space="preserve"> </w:t>
      </w:r>
      <w:proofErr w:type="spellStart"/>
      <w:r w:rsidR="00D72B60">
        <w:rPr>
          <w:rFonts w:ascii="Times New Roman" w:hAnsi="Times New Roman" w:cs="Times New Roman"/>
        </w:rPr>
        <w:t>Zarządzania</w:t>
      </w:r>
      <w:proofErr w:type="spellEnd"/>
      <w:r w:rsidR="00D72B60">
        <w:t>.</w:t>
      </w:r>
    </w:p>
    <w:p w:rsidR="00D72B60" w:rsidRDefault="00D72B60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E4367" w:rsidRDefault="000C354F" w:rsidP="00294F94">
      <w:pPr>
        <w:spacing w:before="60" w:after="6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EE4367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A32DB" w:rsidRPr="00EE4367" w:rsidRDefault="00971977" w:rsidP="00294F94">
      <w:pPr>
        <w:spacing w:before="60" w:after="6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</w:t>
      </w:r>
      <w:r w:rsidR="003D757A">
        <w:rPr>
          <w:rFonts w:ascii="Times New Roman" w:hAnsi="Times New Roman" w:cs="Times New Roman"/>
          <w:sz w:val="24"/>
          <w:szCs w:val="24"/>
          <w:lang w:val="pl-PL"/>
        </w:rPr>
        <w:t xml:space="preserve">a </w:t>
      </w:r>
      <w:r w:rsidR="00BB248C">
        <w:rPr>
          <w:rFonts w:ascii="Times New Roman" w:hAnsi="Times New Roman" w:cs="Times New Roman"/>
          <w:sz w:val="24"/>
          <w:szCs w:val="24"/>
          <w:lang w:val="pl-PL"/>
        </w:rPr>
        <w:t>reaktywację na studia</w:t>
      </w:r>
      <w:r w:rsidR="00294F94">
        <w:rPr>
          <w:rFonts w:ascii="Times New Roman" w:hAnsi="Times New Roman" w:cs="Times New Roman"/>
          <w:sz w:val="24"/>
          <w:szCs w:val="24"/>
          <w:lang w:val="pl-PL"/>
        </w:rPr>
        <w:t xml:space="preserve"> na………. rok studiów, </w:t>
      </w:r>
      <w:r w:rsidR="00BB248C">
        <w:rPr>
          <w:rFonts w:ascii="Times New Roman" w:hAnsi="Times New Roman" w:cs="Times New Roman"/>
          <w:sz w:val="24"/>
          <w:szCs w:val="24"/>
          <w:lang w:val="pl-PL"/>
        </w:rPr>
        <w:t>semestru…</w:t>
      </w:r>
      <w:r w:rsidR="003D757A">
        <w:rPr>
          <w:rFonts w:ascii="Times New Roman" w:hAnsi="Times New Roman" w:cs="Times New Roman"/>
          <w:sz w:val="24"/>
          <w:szCs w:val="24"/>
          <w:lang w:val="pl-PL"/>
        </w:rPr>
        <w:t>…</w:t>
      </w:r>
      <w:r w:rsidR="00294F94">
        <w:rPr>
          <w:rFonts w:ascii="Times New Roman" w:hAnsi="Times New Roman" w:cs="Times New Roman"/>
          <w:sz w:val="24"/>
          <w:szCs w:val="24"/>
          <w:lang w:val="pl-PL"/>
        </w:rPr>
        <w:t>….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w roku akademickim…</w:t>
      </w:r>
      <w:r w:rsidR="00BB248C">
        <w:rPr>
          <w:rFonts w:ascii="Times New Roman" w:hAnsi="Times New Roman" w:cs="Times New Roman"/>
          <w:sz w:val="24"/>
          <w:szCs w:val="24"/>
          <w:lang w:val="pl-PL"/>
        </w:rPr>
        <w:t>…….</w:t>
      </w:r>
      <w:r w:rsidR="000C354F" w:rsidRPr="00EE4367">
        <w:rPr>
          <w:rFonts w:ascii="Times New Roman" w:hAnsi="Times New Roman" w:cs="Times New Roman"/>
          <w:sz w:val="24"/>
          <w:szCs w:val="24"/>
          <w:lang w:val="pl-PL"/>
        </w:rPr>
        <w:t>/……</w:t>
      </w:r>
      <w:r w:rsidR="00BB248C">
        <w:rPr>
          <w:rFonts w:ascii="Times New Roman" w:hAnsi="Times New Roman" w:cs="Times New Roman"/>
          <w:sz w:val="24"/>
          <w:szCs w:val="24"/>
          <w:lang w:val="pl-PL"/>
        </w:rPr>
        <w:t>….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675919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Rektora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2793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61E3A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P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27938" w:rsidRDefault="00E61E3A" w:rsidP="00E2793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RPr="00E27938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75A" w:rsidRDefault="0051475A">
      <w:pPr>
        <w:spacing w:after="0" w:line="240" w:lineRule="auto"/>
      </w:pPr>
      <w:r>
        <w:separator/>
      </w:r>
    </w:p>
  </w:endnote>
  <w:endnote w:type="continuationSeparator" w:id="0">
    <w:p w:rsidR="0051475A" w:rsidRDefault="0051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75A" w:rsidRDefault="0051475A">
      <w:pPr>
        <w:spacing w:after="0" w:line="240" w:lineRule="auto"/>
      </w:pPr>
      <w:r>
        <w:separator/>
      </w:r>
    </w:p>
  </w:footnote>
  <w:footnote w:type="continuationSeparator" w:id="0">
    <w:p w:rsidR="0051475A" w:rsidRDefault="00514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6063C"/>
    <w:rsid w:val="000C354F"/>
    <w:rsid w:val="00104CA7"/>
    <w:rsid w:val="0015074B"/>
    <w:rsid w:val="00294F94"/>
    <w:rsid w:val="0029639D"/>
    <w:rsid w:val="00326F90"/>
    <w:rsid w:val="0035372C"/>
    <w:rsid w:val="003D757A"/>
    <w:rsid w:val="004323CF"/>
    <w:rsid w:val="00484927"/>
    <w:rsid w:val="0051475A"/>
    <w:rsid w:val="00583075"/>
    <w:rsid w:val="00675919"/>
    <w:rsid w:val="006A32DB"/>
    <w:rsid w:val="007B7DBE"/>
    <w:rsid w:val="00814429"/>
    <w:rsid w:val="0087424B"/>
    <w:rsid w:val="008940A7"/>
    <w:rsid w:val="00894F12"/>
    <w:rsid w:val="0096648E"/>
    <w:rsid w:val="00971977"/>
    <w:rsid w:val="009955CB"/>
    <w:rsid w:val="00A13BE2"/>
    <w:rsid w:val="00A36230"/>
    <w:rsid w:val="00A50A86"/>
    <w:rsid w:val="00AA1D8D"/>
    <w:rsid w:val="00AC65D6"/>
    <w:rsid w:val="00B47730"/>
    <w:rsid w:val="00B63391"/>
    <w:rsid w:val="00BB248C"/>
    <w:rsid w:val="00CB0664"/>
    <w:rsid w:val="00D72B60"/>
    <w:rsid w:val="00E0338D"/>
    <w:rsid w:val="00E27938"/>
    <w:rsid w:val="00E61E3A"/>
    <w:rsid w:val="00E74FD8"/>
    <w:rsid w:val="00E8671E"/>
    <w:rsid w:val="00E900E1"/>
    <w:rsid w:val="00EC3F03"/>
    <w:rsid w:val="00EE4367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F9680E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3BE2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16CF9ED-E761-4D7A-BB70-C28C0E29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4</cp:revision>
  <cp:lastPrinted>2026-01-23T08:14:00Z</cp:lastPrinted>
  <dcterms:created xsi:type="dcterms:W3CDTF">2026-01-22T13:37:00Z</dcterms:created>
  <dcterms:modified xsi:type="dcterms:W3CDTF">2026-01-23T08:15:00Z</dcterms:modified>
  <cp:category/>
</cp:coreProperties>
</file>