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821118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5D6782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1431AF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</w:t>
      </w:r>
      <w:r w:rsidR="005D6782">
        <w:rPr>
          <w:rFonts w:ascii="Times New Roman" w:hAnsi="Times New Roman" w:cs="Times New Roman"/>
          <w:sz w:val="24"/>
          <w:szCs w:val="24"/>
          <w:lang w:val="pl-PL"/>
        </w:rPr>
        <w:t>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</w:t>
      </w:r>
      <w:r w:rsidR="005D6782">
        <w:rPr>
          <w:rFonts w:ascii="Times New Roman" w:hAnsi="Times New Roman" w:cs="Times New Roman"/>
          <w:sz w:val="24"/>
          <w:szCs w:val="24"/>
          <w:lang w:val="pl-PL"/>
        </w:rPr>
        <w:t>.....................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1431AF" w:rsidRPr="001431AF" w:rsidRDefault="001431AF" w:rsidP="001431AF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1431AF"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Dziekan</w:t>
      </w:r>
    </w:p>
    <w:p w:rsidR="00E61E3A" w:rsidRDefault="001431AF" w:rsidP="001431AF">
      <w:pPr>
        <w:spacing w:before="60" w:after="60"/>
        <w:jc w:val="right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1431AF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</w:p>
    <w:p w:rsidR="001431AF" w:rsidRDefault="001431AF" w:rsidP="001431AF">
      <w:pPr>
        <w:spacing w:before="60" w:after="60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1431AF" w:rsidRPr="00EE4367" w:rsidRDefault="001431AF" w:rsidP="001431AF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1431AF" w:rsidRPr="001431AF" w:rsidRDefault="003D757A" w:rsidP="001431AF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1431AF">
        <w:rPr>
          <w:rFonts w:ascii="Times New Roman" w:hAnsi="Times New Roman" w:cs="Times New Roman"/>
          <w:b/>
          <w:sz w:val="28"/>
          <w:szCs w:val="28"/>
          <w:lang w:val="pl-PL"/>
        </w:rPr>
        <w:t>WNI</w:t>
      </w:r>
      <w:r w:rsidR="0005268B" w:rsidRPr="001431AF">
        <w:rPr>
          <w:rFonts w:ascii="Times New Roman" w:hAnsi="Times New Roman" w:cs="Times New Roman"/>
          <w:b/>
          <w:sz w:val="28"/>
          <w:szCs w:val="28"/>
          <w:lang w:val="pl-PL"/>
        </w:rPr>
        <w:t>OSE</w:t>
      </w:r>
      <w:r w:rsidR="002641BB" w:rsidRPr="001431AF">
        <w:rPr>
          <w:rFonts w:ascii="Times New Roman" w:hAnsi="Times New Roman" w:cs="Times New Roman"/>
          <w:b/>
          <w:sz w:val="28"/>
          <w:szCs w:val="28"/>
          <w:lang w:val="pl-PL"/>
        </w:rPr>
        <w:t>K O PRZYWRÓC</w:t>
      </w:r>
      <w:r w:rsidR="001431AF">
        <w:rPr>
          <w:rFonts w:ascii="Times New Roman" w:hAnsi="Times New Roman" w:cs="Times New Roman"/>
          <w:b/>
          <w:sz w:val="28"/>
          <w:szCs w:val="28"/>
          <w:lang w:val="pl-PL"/>
        </w:rPr>
        <w:t>ENIE PIERWSZEGO TERMINU EGZAMINU</w:t>
      </w:r>
      <w:r w:rsidR="00675919"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</w:t>
      </w:r>
    </w:p>
    <w:p w:rsidR="00E0338D" w:rsidRPr="00EE4367" w:rsidRDefault="000C354F" w:rsidP="00675919">
      <w:pPr>
        <w:spacing w:before="60" w:after="60"/>
        <w:ind w:left="432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9A2A50" w:rsidRPr="009A2A50" w:rsidRDefault="00E61E3A" w:rsidP="001431AF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2641BB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przywrócenie pierwszego terminu egzaminu </w:t>
      </w:r>
      <w:r w:rsidR="001431AF"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2641BB">
        <w:rPr>
          <w:rFonts w:ascii="Times New Roman" w:hAnsi="Times New Roman" w:cs="Times New Roman"/>
          <w:spacing w:val="-6"/>
          <w:sz w:val="24"/>
          <w:szCs w:val="24"/>
          <w:lang w:val="pl-PL"/>
        </w:rPr>
        <w:t>z przedmiotu</w:t>
      </w:r>
      <w:r w:rsidR="009A2A50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</w:t>
      </w:r>
      <w:r w:rsidR="00DB209E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……………………………………………………………………………………</w:t>
      </w:r>
    </w:p>
    <w:p w:rsidR="008940A7" w:rsidRDefault="00DB209E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Moja nieobecność na egzaminie w dniu……………</w:t>
      </w:r>
      <w:r w:rsidR="001431AF">
        <w:rPr>
          <w:rFonts w:ascii="Times New Roman" w:hAnsi="Times New Roman" w:cs="Times New Roman"/>
          <w:spacing w:val="-6"/>
          <w:sz w:val="24"/>
          <w:szCs w:val="24"/>
          <w:lang w:val="pl-PL"/>
        </w:rPr>
        <w:t>…..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spowodowana była ……………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</w:t>
      </w:r>
      <w:r w:rsidR="001431AF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………………………………………………............................</w:t>
      </w:r>
      <w:r w:rsidR="009E7FDF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1431AF" w:rsidRPr="00EE4367" w:rsidRDefault="001431AF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74FD8" w:rsidRPr="001431AF" w:rsidRDefault="009A2A50" w:rsidP="001431AF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1431AF">
        <w:rPr>
          <w:rFonts w:ascii="Times New Roman" w:hAnsi="Times New Roman" w:cs="Times New Roman"/>
          <w:b/>
          <w:sz w:val="32"/>
          <w:szCs w:val="32"/>
          <w:lang w:val="pl-PL"/>
        </w:rPr>
        <w:lastRenderedPageBreak/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6230AF" w:rsidRPr="006230AF" w:rsidRDefault="009A2A50" w:rsidP="006230AF">
      <w:pPr>
        <w:spacing w:before="60" w:after="60"/>
        <w:rPr>
          <w:rFonts w:ascii="Times New Roman" w:hAnsi="Times New Roman" w:cs="Times New Roman"/>
          <w:lang w:val="pl-PL"/>
        </w:rPr>
      </w:pPr>
      <w:r w:rsidRPr="006230AF">
        <w:rPr>
          <w:rFonts w:ascii="Times New Roman" w:hAnsi="Times New Roman" w:cs="Times New Roman"/>
        </w:rPr>
        <w:t>Na podstawie</w:t>
      </w:r>
      <w:r w:rsidR="006230AF" w:rsidRPr="006230AF">
        <w:rPr>
          <w:rFonts w:ascii="Times New Roman" w:hAnsi="Times New Roman" w:cs="Times New Roman"/>
        </w:rPr>
        <w:t xml:space="preserve"> </w:t>
      </w:r>
      <w:r w:rsidR="006230AF" w:rsidRPr="006230AF">
        <w:rPr>
          <w:rFonts w:ascii="Times New Roman" w:hAnsi="Times New Roman" w:cs="Times New Roman"/>
          <w:lang w:val="pl-PL"/>
        </w:rPr>
        <w:t>art. 3 ust. 1 oraz art. 9 ust. 2 ustawy z dnia 20 lipca 2018 r.</w:t>
      </w:r>
      <w:r w:rsidR="003F176F">
        <w:rPr>
          <w:rFonts w:ascii="Times New Roman" w:hAnsi="Times New Roman" w:cs="Times New Roman"/>
          <w:lang w:val="pl-PL"/>
        </w:rPr>
        <w:t xml:space="preserve"> - </w:t>
      </w:r>
      <w:r w:rsidR="006230AF" w:rsidRPr="006230AF">
        <w:rPr>
          <w:rFonts w:ascii="Times New Roman" w:hAnsi="Times New Roman" w:cs="Times New Roman"/>
          <w:lang w:val="pl-PL"/>
        </w:rPr>
        <w:t xml:space="preserve"> </w:t>
      </w:r>
      <w:r w:rsidR="006230AF" w:rsidRPr="003F176F">
        <w:rPr>
          <w:rFonts w:ascii="Times New Roman" w:hAnsi="Times New Roman" w:cs="Times New Roman"/>
          <w:iCs/>
          <w:lang w:val="pl-PL"/>
        </w:rPr>
        <w:t>Prawo o szkolnictwie wyższym i nauce</w:t>
      </w:r>
      <w:r w:rsidR="006230AF" w:rsidRPr="003F176F">
        <w:rPr>
          <w:rFonts w:ascii="Times New Roman" w:hAnsi="Times New Roman" w:cs="Times New Roman"/>
          <w:lang w:val="pl-PL"/>
        </w:rPr>
        <w:t xml:space="preserve"> </w:t>
      </w:r>
      <w:r w:rsidR="006230AF" w:rsidRPr="006230AF">
        <w:rPr>
          <w:rFonts w:ascii="Times New Roman" w:hAnsi="Times New Roman" w:cs="Times New Roman"/>
          <w:lang w:val="pl-PL"/>
        </w:rPr>
        <w:t xml:space="preserve">(Dz.U. 2018 poz. 1668 z </w:t>
      </w:r>
      <w:proofErr w:type="spellStart"/>
      <w:r w:rsidR="006230AF" w:rsidRPr="006230AF">
        <w:rPr>
          <w:rFonts w:ascii="Times New Roman" w:hAnsi="Times New Roman" w:cs="Times New Roman"/>
          <w:lang w:val="pl-PL"/>
        </w:rPr>
        <w:t>późn</w:t>
      </w:r>
      <w:proofErr w:type="spellEnd"/>
      <w:r w:rsidR="006230AF" w:rsidRPr="006230AF">
        <w:rPr>
          <w:rFonts w:ascii="Times New Roman" w:hAnsi="Times New Roman" w:cs="Times New Roman"/>
          <w:lang w:val="pl-PL"/>
        </w:rPr>
        <w:t>. zm.), § 29</w:t>
      </w:r>
      <w:r w:rsidR="003F176F">
        <w:rPr>
          <w:rFonts w:ascii="Times New Roman" w:hAnsi="Times New Roman" w:cs="Times New Roman"/>
          <w:lang w:val="pl-PL"/>
        </w:rPr>
        <w:t xml:space="preserve"> -</w:t>
      </w:r>
      <w:r w:rsidR="006230AF" w:rsidRPr="006230AF">
        <w:rPr>
          <w:rFonts w:ascii="Times New Roman" w:hAnsi="Times New Roman" w:cs="Times New Roman"/>
          <w:lang w:val="pl-PL"/>
        </w:rPr>
        <w:t xml:space="preserve"> Regulaminu Studiów Wyższej Szkoły Gospodarki i Zarządzania.</w:t>
      </w:r>
    </w:p>
    <w:p w:rsidR="009A2A50" w:rsidRDefault="009A2A5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t xml:space="preserve"> </w:t>
      </w:r>
    </w:p>
    <w:p w:rsidR="00E27938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75919" w:rsidRDefault="00D97A0D" w:rsidP="006230A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 w:rsidR="006230AF">
        <w:rPr>
          <w:rFonts w:ascii="Times New Roman" w:hAnsi="Times New Roman" w:cs="Times New Roman"/>
          <w:sz w:val="24"/>
          <w:szCs w:val="24"/>
          <w:lang w:val="pl-PL"/>
        </w:rPr>
        <w:t>przywrócenie pierwszego terminu egzaminu z przedmiotu …………………………………….</w:t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2793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81B" w:rsidRDefault="006C481B">
      <w:pPr>
        <w:spacing w:after="0" w:line="240" w:lineRule="auto"/>
      </w:pPr>
      <w:r>
        <w:separator/>
      </w:r>
    </w:p>
  </w:endnote>
  <w:endnote w:type="continuationSeparator" w:id="0">
    <w:p w:rsidR="006C481B" w:rsidRDefault="006C4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81B" w:rsidRDefault="006C481B">
      <w:pPr>
        <w:spacing w:after="0" w:line="240" w:lineRule="auto"/>
      </w:pPr>
      <w:r>
        <w:separator/>
      </w:r>
    </w:p>
  </w:footnote>
  <w:footnote w:type="continuationSeparator" w:id="0">
    <w:p w:rsidR="006C481B" w:rsidRDefault="006C4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6063C"/>
    <w:rsid w:val="000C354F"/>
    <w:rsid w:val="00104CA7"/>
    <w:rsid w:val="001431AF"/>
    <w:rsid w:val="0015074B"/>
    <w:rsid w:val="002641BB"/>
    <w:rsid w:val="0029639D"/>
    <w:rsid w:val="00326F90"/>
    <w:rsid w:val="003D757A"/>
    <w:rsid w:val="003F176F"/>
    <w:rsid w:val="00484927"/>
    <w:rsid w:val="005509A1"/>
    <w:rsid w:val="005D6782"/>
    <w:rsid w:val="006230AF"/>
    <w:rsid w:val="00675919"/>
    <w:rsid w:val="006A32DB"/>
    <w:rsid w:val="006A4231"/>
    <w:rsid w:val="006C481B"/>
    <w:rsid w:val="00725C9D"/>
    <w:rsid w:val="007A5344"/>
    <w:rsid w:val="007B7DBE"/>
    <w:rsid w:val="00804BB8"/>
    <w:rsid w:val="00814429"/>
    <w:rsid w:val="00821118"/>
    <w:rsid w:val="008940A7"/>
    <w:rsid w:val="00894F12"/>
    <w:rsid w:val="008B6392"/>
    <w:rsid w:val="009A2A50"/>
    <w:rsid w:val="009E7FDF"/>
    <w:rsid w:val="00A13BE2"/>
    <w:rsid w:val="00A36230"/>
    <w:rsid w:val="00A50A86"/>
    <w:rsid w:val="00AA1D8D"/>
    <w:rsid w:val="00B47730"/>
    <w:rsid w:val="00B63391"/>
    <w:rsid w:val="00CB0664"/>
    <w:rsid w:val="00D72B60"/>
    <w:rsid w:val="00D97A0D"/>
    <w:rsid w:val="00DB209E"/>
    <w:rsid w:val="00E0338D"/>
    <w:rsid w:val="00E27938"/>
    <w:rsid w:val="00E61E3A"/>
    <w:rsid w:val="00E74FD8"/>
    <w:rsid w:val="00E8671E"/>
    <w:rsid w:val="00EE4367"/>
    <w:rsid w:val="00F7034F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8FA75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230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123A97-E635-4F81-93D3-B13DB5ED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cp:lastPrinted>2026-01-15T13:16:00Z</cp:lastPrinted>
  <dcterms:created xsi:type="dcterms:W3CDTF">2026-01-22T13:23:00Z</dcterms:created>
  <dcterms:modified xsi:type="dcterms:W3CDTF">2026-01-23T08:11:00Z</dcterms:modified>
  <cp:category/>
</cp:coreProperties>
</file>