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062913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>Mielec, data</w:t>
      </w:r>
      <w:r w:rsidR="00E74FD8" w:rsidRPr="00E8671E">
        <w:rPr>
          <w:rFonts w:ascii="Times New Roman" w:hAnsi="Times New Roman" w:cs="Times New Roman"/>
          <w:sz w:val="24"/>
        </w:rPr>
        <w:t xml:space="preserve"> .........................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</w:t>
      </w:r>
      <w:r w:rsidR="00C70906">
        <w:rPr>
          <w:rFonts w:ascii="Times New Roman" w:hAnsi="Times New Roman" w:cs="Times New Roman"/>
          <w:sz w:val="24"/>
          <w:szCs w:val="24"/>
          <w:lang w:val="pl-PL"/>
        </w:rPr>
        <w:t>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981D80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............................</w:t>
      </w:r>
      <w:r w:rsidR="00C70906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............................</w:t>
      </w:r>
      <w:r w:rsidR="00C70906">
        <w:rPr>
          <w:rFonts w:ascii="Times New Roman" w:hAnsi="Times New Roman" w:cs="Times New Roman"/>
          <w:sz w:val="24"/>
          <w:szCs w:val="24"/>
          <w:lang w:val="pl-PL"/>
        </w:rPr>
        <w:t>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............................</w:t>
      </w:r>
      <w:r w:rsidR="00C70906">
        <w:rPr>
          <w:rFonts w:ascii="Times New Roman" w:hAnsi="Times New Roman" w:cs="Times New Roman"/>
          <w:sz w:val="24"/>
          <w:szCs w:val="24"/>
          <w:lang w:val="pl-PL"/>
        </w:rPr>
        <w:t>....................</w:t>
      </w:r>
    </w:p>
    <w:p w:rsidR="00981D80" w:rsidRDefault="00981D80" w:rsidP="00981D80">
      <w:pPr>
        <w:spacing w:before="60" w:after="60"/>
        <w:ind w:left="4320"/>
        <w:jc w:val="right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981D80" w:rsidRDefault="00981D80" w:rsidP="00981D80">
      <w:pPr>
        <w:spacing w:before="60" w:after="60"/>
        <w:ind w:left="4320"/>
        <w:jc w:val="right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981D80" w:rsidRPr="00981D80" w:rsidRDefault="00981D80" w:rsidP="00981D80">
      <w:pPr>
        <w:spacing w:before="60" w:after="60"/>
        <w:ind w:left="4320"/>
        <w:jc w:val="right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981D80">
        <w:rPr>
          <w:rFonts w:ascii="Times New Roman" w:hAnsi="Times New Roman" w:cs="Times New Roman"/>
          <w:b/>
          <w:sz w:val="32"/>
          <w:szCs w:val="32"/>
          <w:lang w:val="pl-PL"/>
        </w:rPr>
        <w:t>Dziekan</w:t>
      </w:r>
    </w:p>
    <w:p w:rsidR="00E61E3A" w:rsidRDefault="00981D80" w:rsidP="00981D80">
      <w:pPr>
        <w:spacing w:before="60" w:after="60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 w:rsidRPr="00981D80">
        <w:rPr>
          <w:rFonts w:ascii="Times New Roman" w:hAnsi="Times New Roman" w:cs="Times New Roman"/>
          <w:b/>
          <w:sz w:val="32"/>
          <w:szCs w:val="32"/>
          <w:lang w:val="pl-PL"/>
        </w:rPr>
        <w:t>Wyższej Szkoły Gospodarki i Zarządzania</w:t>
      </w:r>
    </w:p>
    <w:p w:rsidR="00981D80" w:rsidRDefault="00981D80" w:rsidP="00EE4367">
      <w:pPr>
        <w:spacing w:before="60" w:after="60"/>
        <w:rPr>
          <w:rFonts w:ascii="Times New Roman" w:hAnsi="Times New Roman" w:cs="Times New Roman"/>
          <w:b/>
          <w:sz w:val="28"/>
          <w:lang w:val="pl-PL"/>
        </w:rPr>
      </w:pPr>
    </w:p>
    <w:p w:rsidR="00981D80" w:rsidRPr="00EE4367" w:rsidRDefault="00981D80" w:rsidP="00EE4367">
      <w:pPr>
        <w:spacing w:before="60" w:after="60"/>
        <w:rPr>
          <w:rFonts w:ascii="Times New Roman" w:hAnsi="Times New Roman" w:cs="Times New Roman"/>
          <w:b/>
          <w:sz w:val="28"/>
          <w:lang w:val="pl-PL"/>
        </w:rPr>
      </w:pPr>
    </w:p>
    <w:p w:rsidR="00E61E3A" w:rsidRPr="00981D80" w:rsidRDefault="003D757A" w:rsidP="00E61E3A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981D80">
        <w:rPr>
          <w:rFonts w:ascii="Times New Roman" w:hAnsi="Times New Roman" w:cs="Times New Roman"/>
          <w:b/>
          <w:sz w:val="28"/>
          <w:szCs w:val="28"/>
          <w:lang w:val="pl-PL"/>
        </w:rPr>
        <w:t>WNI</w:t>
      </w:r>
      <w:r w:rsidR="0005268B" w:rsidRPr="00981D80">
        <w:rPr>
          <w:rFonts w:ascii="Times New Roman" w:hAnsi="Times New Roman" w:cs="Times New Roman"/>
          <w:b/>
          <w:sz w:val="28"/>
          <w:szCs w:val="28"/>
          <w:lang w:val="pl-PL"/>
        </w:rPr>
        <w:t>OSE</w:t>
      </w:r>
      <w:r w:rsidR="002641BB" w:rsidRPr="00981D80">
        <w:rPr>
          <w:rFonts w:ascii="Times New Roman" w:hAnsi="Times New Roman" w:cs="Times New Roman"/>
          <w:b/>
          <w:sz w:val="28"/>
          <w:szCs w:val="28"/>
          <w:lang w:val="pl-PL"/>
        </w:rPr>
        <w:t xml:space="preserve">K O </w:t>
      </w:r>
      <w:r w:rsidR="00062913" w:rsidRPr="00981D80">
        <w:rPr>
          <w:rFonts w:ascii="Times New Roman" w:hAnsi="Times New Roman" w:cs="Times New Roman"/>
          <w:b/>
          <w:sz w:val="28"/>
          <w:szCs w:val="28"/>
          <w:lang w:val="pl-PL"/>
        </w:rPr>
        <w:t>PRZYJĘCIE</w:t>
      </w:r>
      <w:r w:rsidR="005F5ECC" w:rsidRPr="00981D80">
        <w:rPr>
          <w:rFonts w:ascii="Times New Roman" w:hAnsi="Times New Roman" w:cs="Times New Roman"/>
          <w:b/>
          <w:sz w:val="28"/>
          <w:szCs w:val="28"/>
          <w:lang w:val="pl-PL"/>
        </w:rPr>
        <w:t xml:space="preserve"> NA STUDIA Z INNEJ UCZELNI</w:t>
      </w:r>
    </w:p>
    <w:p w:rsidR="00981D80" w:rsidRPr="00EE4367" w:rsidRDefault="00675919" w:rsidP="00981D80">
      <w:pPr>
        <w:spacing w:before="60" w:after="60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8"/>
          <w:szCs w:val="28"/>
          <w:lang w:val="pl-PL"/>
        </w:rPr>
        <w:t xml:space="preserve">                            </w:t>
      </w:r>
    </w:p>
    <w:p w:rsidR="005F5ECC" w:rsidRDefault="009A2A50" w:rsidP="00981D80">
      <w:pPr>
        <w:spacing w:before="60" w:after="60"/>
        <w:jc w:val="both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   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Zwracam</w:t>
      </w:r>
      <w:r w:rsidR="00E61E3A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się z uprzejmą prośbą o </w:t>
      </w:r>
      <w:r w:rsidR="005F5ECC">
        <w:rPr>
          <w:rFonts w:ascii="Times New Roman" w:hAnsi="Times New Roman" w:cs="Times New Roman"/>
          <w:spacing w:val="-6"/>
          <w:sz w:val="24"/>
          <w:szCs w:val="24"/>
          <w:lang w:val="pl-PL"/>
        </w:rPr>
        <w:t>przyjęcie mnie na studia do Wyższej Szkoły Gospodarki</w:t>
      </w:r>
      <w:r w:rsidR="0049126F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i Zarządzania na rok ……..</w:t>
      </w:r>
      <w:r w:rsidR="005F5ECC">
        <w:rPr>
          <w:rFonts w:ascii="Times New Roman" w:hAnsi="Times New Roman" w:cs="Times New Roman"/>
          <w:spacing w:val="-6"/>
          <w:sz w:val="24"/>
          <w:szCs w:val="24"/>
          <w:lang w:val="pl-PL"/>
        </w:rPr>
        <w:t>semestr……..w roku akademickim……</w:t>
      </w:r>
      <w:r w:rsidR="00981D80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…….</w:t>
      </w:r>
      <w:r w:rsidR="005F5ECC">
        <w:rPr>
          <w:rFonts w:ascii="Times New Roman" w:hAnsi="Times New Roman" w:cs="Times New Roman"/>
          <w:spacing w:val="-6"/>
          <w:sz w:val="24"/>
          <w:szCs w:val="24"/>
          <w:lang w:val="pl-PL"/>
        </w:rPr>
        <w:t>./………</w:t>
      </w:r>
    </w:p>
    <w:p w:rsidR="008940A7" w:rsidRDefault="005F5ECC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Prośbę swą motywuję tym……………………………………………………………………………... </w:t>
      </w:r>
      <w:r w:rsidR="008940A7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……………………………………………………………………………………............................</w:t>
      </w:r>
    </w:p>
    <w:p w:rsidR="00D36882" w:rsidRDefault="00D36882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Proszę o pozytywne rozpatrzenie mojej prośby. </w:t>
      </w:r>
    </w:p>
    <w:p w:rsidR="008940A7" w:rsidRPr="00EE436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Pr="00EE4367" w:rsidRDefault="00F8106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Załączniki: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1. ............................................................</w:t>
      </w:r>
    </w:p>
    <w:p w:rsidR="008940A7" w:rsidRDefault="00F8106A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2. .............................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981D80" w:rsidRDefault="00981D80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981D80" w:rsidRDefault="00981D80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0C354F" w:rsidP="00D3688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="00D3688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D3688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D3688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D3688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A13BE2"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="00A13BE2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</w:t>
      </w:r>
      <w:r w:rsidR="00D3688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D3688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D3688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D3688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D3688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D3688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D3688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A13BE2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Podpis studenta</w:t>
      </w:r>
    </w:p>
    <w:p w:rsidR="00057AA1" w:rsidRDefault="00057AA1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057AA1" w:rsidRDefault="00057AA1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E74FD8" w:rsidRPr="00981D80" w:rsidRDefault="009A2A50" w:rsidP="00981D80">
      <w:pPr>
        <w:spacing w:before="60" w:after="60"/>
        <w:jc w:val="center"/>
        <w:rPr>
          <w:rFonts w:ascii="Times New Roman" w:hAnsi="Times New Roman" w:cs="Times New Roman"/>
          <w:sz w:val="32"/>
          <w:szCs w:val="32"/>
          <w:lang w:val="pl-PL"/>
        </w:rPr>
      </w:pPr>
      <w:r w:rsidRPr="00981D80">
        <w:rPr>
          <w:rFonts w:ascii="Times New Roman" w:hAnsi="Times New Roman" w:cs="Times New Roman"/>
          <w:b/>
          <w:sz w:val="32"/>
          <w:szCs w:val="32"/>
          <w:lang w:val="pl-PL"/>
        </w:rPr>
        <w:t>Decyzja Dziekana</w:t>
      </w:r>
    </w:p>
    <w:p w:rsidR="000C354F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9A2A50" w:rsidRDefault="009A2A50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t xml:space="preserve">Na podstawie art. </w:t>
      </w:r>
      <w:r w:rsidR="0049126F">
        <w:t xml:space="preserve">85 ust. 1 </w:t>
      </w:r>
      <w:proofErr w:type="spellStart"/>
      <w:r w:rsidR="0049126F">
        <w:t>pkt</w:t>
      </w:r>
      <w:proofErr w:type="spellEnd"/>
      <w:r w:rsidR="0049126F">
        <w:t xml:space="preserve"> 1,4,5 - </w:t>
      </w:r>
      <w:r w:rsidR="00057AA1">
        <w:t xml:space="preserve"> </w:t>
      </w:r>
      <w:proofErr w:type="spellStart"/>
      <w:r w:rsidR="00057AA1">
        <w:t>U</w:t>
      </w:r>
      <w:r>
        <w:t>stawy</w:t>
      </w:r>
      <w:proofErr w:type="spellEnd"/>
      <w:r>
        <w:t xml:space="preserve"> z </w:t>
      </w:r>
      <w:proofErr w:type="spellStart"/>
      <w:r>
        <w:t>dnia</w:t>
      </w:r>
      <w:proofErr w:type="spellEnd"/>
      <w:r>
        <w:t xml:space="preserve"> 20 </w:t>
      </w:r>
      <w:proofErr w:type="spellStart"/>
      <w:r>
        <w:t>lipca</w:t>
      </w:r>
      <w:proofErr w:type="spellEnd"/>
      <w:r>
        <w:t xml:space="preserve"> 2018 r. – </w:t>
      </w:r>
      <w:proofErr w:type="spellStart"/>
      <w:r>
        <w:t>Prawo</w:t>
      </w:r>
      <w:proofErr w:type="spellEnd"/>
      <w:r>
        <w:t xml:space="preserve"> o </w:t>
      </w:r>
      <w:proofErr w:type="spellStart"/>
      <w:r>
        <w:t>szkolnictwie</w:t>
      </w:r>
      <w:proofErr w:type="spellEnd"/>
      <w:r>
        <w:t xml:space="preserve"> </w:t>
      </w:r>
      <w:proofErr w:type="spellStart"/>
      <w:r>
        <w:t>wyższym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nauce</w:t>
      </w:r>
      <w:proofErr w:type="spellEnd"/>
      <w:r>
        <w:t xml:space="preserve"> </w:t>
      </w:r>
    </w:p>
    <w:p w:rsidR="00E27938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Wyrażam zgodę, </w:t>
      </w: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Nie wyrażam zgody, </w:t>
      </w:r>
    </w:p>
    <w:p w:rsidR="006A32DB" w:rsidRPr="00EE4367" w:rsidRDefault="00057AA1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</w:t>
      </w:r>
      <w:r w:rsidR="003D757A">
        <w:rPr>
          <w:rFonts w:ascii="Times New Roman" w:hAnsi="Times New Roman" w:cs="Times New Roman"/>
          <w:sz w:val="24"/>
          <w:szCs w:val="24"/>
          <w:lang w:val="pl-PL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przyjęcie studenta na studia do Wyższej Szkoły Gospodarki i Zarządzania na rok…….semestr……..w roku </w:t>
      </w:r>
      <w:r w:rsidR="00876D62">
        <w:rPr>
          <w:rFonts w:ascii="Times New Roman" w:hAnsi="Times New Roman" w:cs="Times New Roman"/>
          <w:sz w:val="24"/>
          <w:szCs w:val="24"/>
          <w:lang w:val="pl-PL"/>
        </w:rPr>
        <w:t>akademickim</w:t>
      </w:r>
      <w:r w:rsidR="00D36882">
        <w:rPr>
          <w:rFonts w:ascii="Times New Roman" w:hAnsi="Times New Roman" w:cs="Times New Roman"/>
          <w:sz w:val="24"/>
          <w:szCs w:val="24"/>
          <w:lang w:val="pl-PL"/>
        </w:rPr>
        <w:t>….</w:t>
      </w:r>
      <w:r>
        <w:rPr>
          <w:rFonts w:ascii="Times New Roman" w:hAnsi="Times New Roman" w:cs="Times New Roman"/>
          <w:sz w:val="24"/>
          <w:szCs w:val="24"/>
          <w:lang w:val="pl-PL"/>
        </w:rPr>
        <w:t>……../……..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9A2A50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Data i podpis Dziekana</w:t>
      </w:r>
    </w:p>
    <w:p w:rsidR="00E8671E" w:rsidRDefault="00E8671E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_GoBack"/>
      <w:bookmarkEnd w:id="0"/>
    </w:p>
    <w:sectPr w:rsidR="00E61E3A" w:rsidSect="00D36882">
      <w:footerReference w:type="default" r:id="rId8"/>
      <w:headerReference w:type="first" r:id="rId9"/>
      <w:footerReference w:type="first" r:id="rId10"/>
      <w:pgSz w:w="12240" w:h="15840"/>
      <w:pgMar w:top="1417" w:right="1417" w:bottom="993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7FD" w:rsidRDefault="009E07FD">
      <w:pPr>
        <w:spacing w:after="0" w:line="240" w:lineRule="auto"/>
      </w:pPr>
      <w:r>
        <w:separator/>
      </w:r>
    </w:p>
  </w:endnote>
  <w:endnote w:type="continuationSeparator" w:id="0">
    <w:p w:rsidR="009E07FD" w:rsidRDefault="009E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7FD" w:rsidRDefault="009E07FD">
      <w:pPr>
        <w:spacing w:after="0" w:line="240" w:lineRule="auto"/>
      </w:pPr>
      <w:r>
        <w:separator/>
      </w:r>
    </w:p>
  </w:footnote>
  <w:footnote w:type="continuationSeparator" w:id="0">
    <w:p w:rsidR="009E07FD" w:rsidRDefault="009E0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34616"/>
    <w:rsid w:val="0005268B"/>
    <w:rsid w:val="00057AA1"/>
    <w:rsid w:val="0006063C"/>
    <w:rsid w:val="00062913"/>
    <w:rsid w:val="000C354F"/>
    <w:rsid w:val="00104CA7"/>
    <w:rsid w:val="0015074B"/>
    <w:rsid w:val="00172041"/>
    <w:rsid w:val="002029D3"/>
    <w:rsid w:val="002641BB"/>
    <w:rsid w:val="0029639D"/>
    <w:rsid w:val="00326F90"/>
    <w:rsid w:val="003D757A"/>
    <w:rsid w:val="00484927"/>
    <w:rsid w:val="0049126F"/>
    <w:rsid w:val="00573863"/>
    <w:rsid w:val="00597633"/>
    <w:rsid w:val="005F5ECC"/>
    <w:rsid w:val="00675919"/>
    <w:rsid w:val="006A32DB"/>
    <w:rsid w:val="007B7DBE"/>
    <w:rsid w:val="00814429"/>
    <w:rsid w:val="00876D62"/>
    <w:rsid w:val="008940A7"/>
    <w:rsid w:val="00894F12"/>
    <w:rsid w:val="00981D80"/>
    <w:rsid w:val="009A2A50"/>
    <w:rsid w:val="009E07FD"/>
    <w:rsid w:val="00A13BE2"/>
    <w:rsid w:val="00A3209E"/>
    <w:rsid w:val="00A36230"/>
    <w:rsid w:val="00A50A86"/>
    <w:rsid w:val="00AA1D8D"/>
    <w:rsid w:val="00B43C19"/>
    <w:rsid w:val="00B47730"/>
    <w:rsid w:val="00B63391"/>
    <w:rsid w:val="00C70906"/>
    <w:rsid w:val="00CB0664"/>
    <w:rsid w:val="00D36882"/>
    <w:rsid w:val="00D72B60"/>
    <w:rsid w:val="00DB209E"/>
    <w:rsid w:val="00E0338D"/>
    <w:rsid w:val="00E27938"/>
    <w:rsid w:val="00E61E3A"/>
    <w:rsid w:val="00E74FD8"/>
    <w:rsid w:val="00E8671E"/>
    <w:rsid w:val="00EA1895"/>
    <w:rsid w:val="00EA4716"/>
    <w:rsid w:val="00EE4367"/>
    <w:rsid w:val="00F81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5F507D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2A50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481ABEE-8224-439A-9BA6-F6064585D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218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4</cp:revision>
  <cp:lastPrinted>2026-01-23T08:09:00Z</cp:lastPrinted>
  <dcterms:created xsi:type="dcterms:W3CDTF">2026-01-22T13:20:00Z</dcterms:created>
  <dcterms:modified xsi:type="dcterms:W3CDTF">2026-01-23T08:10:00Z</dcterms:modified>
  <cp:category/>
</cp:coreProperties>
</file>