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9064B2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Mielec, data </w:t>
      </w:r>
      <w:r w:rsidR="00E74FD8" w:rsidRPr="00E8671E">
        <w:rPr>
          <w:rFonts w:ascii="Times New Roman" w:hAnsi="Times New Roman" w:cs="Times New Roman"/>
          <w:sz w:val="24"/>
        </w:rPr>
        <w:t>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C25F2D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</w:t>
      </w:r>
      <w:r w:rsidR="00C25F2D">
        <w:rPr>
          <w:rFonts w:ascii="Times New Roman" w:hAnsi="Times New Roman" w:cs="Times New Roman"/>
          <w:sz w:val="24"/>
          <w:szCs w:val="24"/>
          <w:lang w:val="pl-PL"/>
        </w:rPr>
        <w:t>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............................</w:t>
      </w:r>
      <w:r w:rsidR="00C25F2D">
        <w:rPr>
          <w:rFonts w:ascii="Times New Roman" w:hAnsi="Times New Roman" w:cs="Times New Roman"/>
          <w:sz w:val="24"/>
          <w:szCs w:val="24"/>
          <w:lang w:val="pl-PL"/>
        </w:rPr>
        <w:t>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............................</w:t>
      </w:r>
      <w:r w:rsidR="00C25F2D">
        <w:rPr>
          <w:rFonts w:ascii="Times New Roman" w:hAnsi="Times New Roman" w:cs="Times New Roman"/>
          <w:sz w:val="24"/>
          <w:szCs w:val="24"/>
          <w:lang w:val="pl-PL"/>
        </w:rPr>
        <w:t>........</w:t>
      </w:r>
    </w:p>
    <w:p w:rsidR="00C25F2D" w:rsidRDefault="00C25F2D" w:rsidP="00C25F2D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C25F2D"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               </w:t>
      </w:r>
    </w:p>
    <w:p w:rsidR="00C25F2D" w:rsidRDefault="00C25F2D" w:rsidP="00C25F2D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C25F2D" w:rsidRPr="00C25F2D" w:rsidRDefault="00C25F2D" w:rsidP="00C25F2D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                   </w:t>
      </w:r>
      <w:r w:rsidRPr="00C25F2D">
        <w:rPr>
          <w:rFonts w:ascii="Times New Roman" w:hAnsi="Times New Roman" w:cs="Times New Roman"/>
          <w:b/>
          <w:sz w:val="32"/>
          <w:szCs w:val="32"/>
          <w:lang w:val="pl-PL"/>
        </w:rPr>
        <w:t xml:space="preserve"> Dziekan</w:t>
      </w:r>
    </w:p>
    <w:p w:rsidR="00C25F2D" w:rsidRPr="00C25F2D" w:rsidRDefault="00C25F2D" w:rsidP="00C25F2D">
      <w:pPr>
        <w:spacing w:before="60" w:after="60"/>
        <w:jc w:val="right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C25F2D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  <w:r w:rsidRPr="00C25F2D">
        <w:rPr>
          <w:rFonts w:ascii="Times New Roman" w:hAnsi="Times New Roman" w:cs="Times New Roman"/>
          <w:sz w:val="32"/>
          <w:szCs w:val="32"/>
          <w:lang w:val="pl-PL"/>
        </w:rPr>
        <w:br/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E4367" w:rsidRDefault="00E61E3A" w:rsidP="00EE4367">
      <w:pPr>
        <w:spacing w:before="60" w:after="60"/>
        <w:rPr>
          <w:rFonts w:ascii="Times New Roman" w:hAnsi="Times New Roman" w:cs="Times New Roman"/>
          <w:b/>
          <w:sz w:val="28"/>
          <w:lang w:val="pl-PL"/>
        </w:rPr>
      </w:pPr>
    </w:p>
    <w:p w:rsidR="00E61E3A" w:rsidRPr="00C25F2D" w:rsidRDefault="003D757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C25F2D">
        <w:rPr>
          <w:rFonts w:ascii="Times New Roman" w:hAnsi="Times New Roman" w:cs="Times New Roman"/>
          <w:b/>
          <w:sz w:val="28"/>
          <w:szCs w:val="28"/>
          <w:lang w:val="pl-PL"/>
        </w:rPr>
        <w:t>WNI</w:t>
      </w:r>
      <w:r w:rsidR="0005268B" w:rsidRPr="00C25F2D">
        <w:rPr>
          <w:rFonts w:ascii="Times New Roman" w:hAnsi="Times New Roman" w:cs="Times New Roman"/>
          <w:b/>
          <w:sz w:val="28"/>
          <w:szCs w:val="28"/>
          <w:lang w:val="pl-PL"/>
        </w:rPr>
        <w:t>OSE</w:t>
      </w:r>
      <w:r w:rsidR="002641BB" w:rsidRPr="00C25F2D">
        <w:rPr>
          <w:rFonts w:ascii="Times New Roman" w:hAnsi="Times New Roman" w:cs="Times New Roman"/>
          <w:b/>
          <w:sz w:val="28"/>
          <w:szCs w:val="28"/>
          <w:lang w:val="pl-PL"/>
        </w:rPr>
        <w:t xml:space="preserve">K O </w:t>
      </w:r>
      <w:r w:rsidR="0026290B" w:rsidRPr="00C25F2D">
        <w:rPr>
          <w:rFonts w:ascii="Times New Roman" w:hAnsi="Times New Roman" w:cs="Times New Roman"/>
          <w:b/>
          <w:sz w:val="28"/>
          <w:szCs w:val="28"/>
          <w:lang w:val="pl-PL"/>
        </w:rPr>
        <w:t>PRZYJĘCIE NA DRUGĄ SPECJALNOŚĆ</w:t>
      </w:r>
    </w:p>
    <w:p w:rsidR="008940A7" w:rsidRDefault="00F8106A" w:rsidP="00E61E3A">
      <w:pPr>
        <w:spacing w:before="60" w:after="60"/>
        <w:jc w:val="right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5F5ECC" w:rsidRDefault="00E61E3A" w:rsidP="009A2A50">
      <w:pPr>
        <w:spacing w:before="60" w:after="60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</w:r>
      <w:r w:rsidR="009A2A50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26290B">
        <w:rPr>
          <w:rFonts w:ascii="Times New Roman" w:hAnsi="Times New Roman" w:cs="Times New Roman"/>
          <w:spacing w:val="-6"/>
          <w:sz w:val="24"/>
          <w:szCs w:val="24"/>
          <w:lang w:val="pl-PL"/>
        </w:rPr>
        <w:t>przyjęcie mnie na drugą specjalność …………………………….</w:t>
      </w:r>
    </w:p>
    <w:p w:rsidR="0026290B" w:rsidRDefault="00C25F2D" w:rsidP="009A2A50">
      <w:pPr>
        <w:spacing w:before="60" w:after="60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w roku akademickim………</w:t>
      </w:r>
      <w:r w:rsidR="0026290B">
        <w:rPr>
          <w:rFonts w:ascii="Times New Roman" w:hAnsi="Times New Roman" w:cs="Times New Roman"/>
          <w:spacing w:val="-6"/>
          <w:sz w:val="24"/>
          <w:szCs w:val="24"/>
          <w:lang w:val="pl-PL"/>
        </w:rPr>
        <w:t>./……..</w:t>
      </w:r>
    </w:p>
    <w:p w:rsidR="008940A7" w:rsidRDefault="005F5ECC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Prośbę swą motywuję tym……………………………………………………………………………... 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</w:p>
    <w:p w:rsidR="00C25F2D" w:rsidRDefault="00C25F2D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…………………………………………………………………………………................................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0C354F" w:rsidP="00C25F2D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26290B" w:rsidRDefault="0026290B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26290B" w:rsidRDefault="0026290B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26290B" w:rsidRPr="00C25F2D" w:rsidRDefault="0026290B" w:rsidP="00C25F2D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E74FD8" w:rsidRDefault="009A2A50" w:rsidP="00C25F2D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C25F2D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C25F2D" w:rsidRDefault="00C25F2D" w:rsidP="00C25F2D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C25F2D" w:rsidRPr="00C25F2D" w:rsidRDefault="00C25F2D" w:rsidP="00C25F2D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</w:p>
    <w:p w:rsidR="00CF075E" w:rsidRPr="00EE4367" w:rsidRDefault="00CF075E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A2A50" w:rsidRDefault="009A2A50" w:rsidP="00E74FD8">
      <w:pPr>
        <w:spacing w:before="60" w:after="60"/>
        <w:rPr>
          <w:rFonts w:ascii="Times New Roman" w:hAnsi="Times New Roman" w:cs="Times New Roman"/>
        </w:rPr>
      </w:pPr>
      <w:r w:rsidRPr="00CF075E">
        <w:rPr>
          <w:rFonts w:ascii="Times New Roman" w:hAnsi="Times New Roman" w:cs="Times New Roman"/>
        </w:rPr>
        <w:t xml:space="preserve">Na podstawie </w:t>
      </w:r>
      <w:r w:rsidR="00B141AE">
        <w:rPr>
          <w:rFonts w:ascii="Times New Roman" w:hAnsi="Times New Roman" w:cs="Times New Roman"/>
        </w:rPr>
        <w:t>§ 17 ust.</w:t>
      </w:r>
      <w:r w:rsidR="00CF075E" w:rsidRPr="00CF075E">
        <w:rPr>
          <w:rFonts w:ascii="Times New Roman" w:hAnsi="Times New Roman" w:cs="Times New Roman"/>
        </w:rPr>
        <w:t xml:space="preserve"> 8</w:t>
      </w:r>
      <w:r w:rsidR="00B141AE">
        <w:rPr>
          <w:rFonts w:ascii="Times New Roman" w:hAnsi="Times New Roman" w:cs="Times New Roman"/>
        </w:rPr>
        <w:t xml:space="preserve"> - </w:t>
      </w:r>
      <w:r w:rsidR="00CF075E" w:rsidRPr="00CF075E">
        <w:rPr>
          <w:rFonts w:ascii="Times New Roman" w:hAnsi="Times New Roman" w:cs="Times New Roman"/>
        </w:rPr>
        <w:t xml:space="preserve"> Regulamin</w:t>
      </w:r>
      <w:r w:rsidR="005479E6">
        <w:rPr>
          <w:rFonts w:ascii="Times New Roman" w:hAnsi="Times New Roman" w:cs="Times New Roman"/>
        </w:rPr>
        <w:t>u</w:t>
      </w:r>
      <w:r w:rsidR="00CF075E" w:rsidRPr="00CF075E">
        <w:rPr>
          <w:rFonts w:ascii="Times New Roman" w:hAnsi="Times New Roman" w:cs="Times New Roman"/>
        </w:rPr>
        <w:t xml:space="preserve"> Studiów </w:t>
      </w:r>
      <w:proofErr w:type="spellStart"/>
      <w:r w:rsidR="00CF075E" w:rsidRPr="00CF075E">
        <w:rPr>
          <w:rFonts w:ascii="Times New Roman" w:hAnsi="Times New Roman" w:cs="Times New Roman"/>
        </w:rPr>
        <w:t>Wyższej</w:t>
      </w:r>
      <w:proofErr w:type="spellEnd"/>
      <w:r w:rsidR="00CF075E" w:rsidRPr="00CF075E">
        <w:rPr>
          <w:rFonts w:ascii="Times New Roman" w:hAnsi="Times New Roman" w:cs="Times New Roman"/>
        </w:rPr>
        <w:t xml:space="preserve"> </w:t>
      </w:r>
      <w:proofErr w:type="spellStart"/>
      <w:r w:rsidR="00CF075E" w:rsidRPr="00CF075E">
        <w:rPr>
          <w:rFonts w:ascii="Times New Roman" w:hAnsi="Times New Roman" w:cs="Times New Roman"/>
        </w:rPr>
        <w:t>Szkoły</w:t>
      </w:r>
      <w:proofErr w:type="spellEnd"/>
      <w:r w:rsidR="00CF075E" w:rsidRPr="00CF075E">
        <w:rPr>
          <w:rFonts w:ascii="Times New Roman" w:hAnsi="Times New Roman" w:cs="Times New Roman"/>
        </w:rPr>
        <w:t xml:space="preserve"> </w:t>
      </w:r>
      <w:proofErr w:type="spellStart"/>
      <w:r w:rsidR="00CF075E" w:rsidRPr="00CF075E">
        <w:rPr>
          <w:rFonts w:ascii="Times New Roman" w:hAnsi="Times New Roman" w:cs="Times New Roman"/>
        </w:rPr>
        <w:t>Gospodarki</w:t>
      </w:r>
      <w:proofErr w:type="spellEnd"/>
      <w:r w:rsidR="00CF075E" w:rsidRPr="00CF075E">
        <w:rPr>
          <w:rFonts w:ascii="Times New Roman" w:hAnsi="Times New Roman" w:cs="Times New Roman"/>
        </w:rPr>
        <w:t xml:space="preserve"> </w:t>
      </w:r>
      <w:proofErr w:type="spellStart"/>
      <w:r w:rsidR="00CF075E" w:rsidRPr="00CF075E">
        <w:rPr>
          <w:rFonts w:ascii="Times New Roman" w:hAnsi="Times New Roman" w:cs="Times New Roman"/>
        </w:rPr>
        <w:t>i</w:t>
      </w:r>
      <w:proofErr w:type="spellEnd"/>
      <w:r w:rsidR="00CF075E" w:rsidRPr="00CF075E">
        <w:rPr>
          <w:rFonts w:ascii="Times New Roman" w:hAnsi="Times New Roman" w:cs="Times New Roman"/>
        </w:rPr>
        <w:t xml:space="preserve"> </w:t>
      </w:r>
      <w:proofErr w:type="spellStart"/>
      <w:r w:rsidR="00CF075E" w:rsidRPr="00CF075E">
        <w:rPr>
          <w:rFonts w:ascii="Times New Roman" w:hAnsi="Times New Roman" w:cs="Times New Roman"/>
        </w:rPr>
        <w:t>Zarządzania</w:t>
      </w:r>
      <w:proofErr w:type="spellEnd"/>
    </w:p>
    <w:p w:rsidR="00CF075E" w:rsidRPr="00CF075E" w:rsidRDefault="00CF075E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EE4367" w:rsidRDefault="00B141AE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3D757A"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r w:rsidR="00CF075E">
        <w:rPr>
          <w:rFonts w:ascii="Times New Roman" w:hAnsi="Times New Roman" w:cs="Times New Roman"/>
          <w:sz w:val="24"/>
          <w:szCs w:val="24"/>
          <w:lang w:val="pl-PL"/>
        </w:rPr>
        <w:t>przyjęcie na drugą specjalność wymienioną w podaniu w roku akademickim……/…….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sectPr w:rsidR="00E27938" w:rsidRPr="00E27938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197" w:rsidRDefault="00722197">
      <w:pPr>
        <w:spacing w:after="0" w:line="240" w:lineRule="auto"/>
      </w:pPr>
      <w:r>
        <w:separator/>
      </w:r>
    </w:p>
  </w:endnote>
  <w:endnote w:type="continuationSeparator" w:id="0">
    <w:p w:rsidR="00722197" w:rsidRDefault="00722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197" w:rsidRDefault="00722197">
      <w:pPr>
        <w:spacing w:after="0" w:line="240" w:lineRule="auto"/>
      </w:pPr>
      <w:r>
        <w:separator/>
      </w:r>
    </w:p>
  </w:footnote>
  <w:footnote w:type="continuationSeparator" w:id="0">
    <w:p w:rsidR="00722197" w:rsidRDefault="00722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5268B"/>
    <w:rsid w:val="0006063C"/>
    <w:rsid w:val="00066AE8"/>
    <w:rsid w:val="000C354F"/>
    <w:rsid w:val="00104CA7"/>
    <w:rsid w:val="0015074B"/>
    <w:rsid w:val="00172041"/>
    <w:rsid w:val="0026290B"/>
    <w:rsid w:val="002641BB"/>
    <w:rsid w:val="00285052"/>
    <w:rsid w:val="0029639D"/>
    <w:rsid w:val="00326F90"/>
    <w:rsid w:val="003D757A"/>
    <w:rsid w:val="00484927"/>
    <w:rsid w:val="005479E6"/>
    <w:rsid w:val="005F5ECC"/>
    <w:rsid w:val="00675919"/>
    <w:rsid w:val="006A32DB"/>
    <w:rsid w:val="00722197"/>
    <w:rsid w:val="007B7DBE"/>
    <w:rsid w:val="00814429"/>
    <w:rsid w:val="008940A7"/>
    <w:rsid w:val="00894F12"/>
    <w:rsid w:val="009064B2"/>
    <w:rsid w:val="009A2A50"/>
    <w:rsid w:val="00A13BE2"/>
    <w:rsid w:val="00A36230"/>
    <w:rsid w:val="00A50A86"/>
    <w:rsid w:val="00AA1D8D"/>
    <w:rsid w:val="00B141AE"/>
    <w:rsid w:val="00B47730"/>
    <w:rsid w:val="00B55986"/>
    <w:rsid w:val="00B63391"/>
    <w:rsid w:val="00C25F2D"/>
    <w:rsid w:val="00CB0664"/>
    <w:rsid w:val="00CF075E"/>
    <w:rsid w:val="00D64A33"/>
    <w:rsid w:val="00D72B60"/>
    <w:rsid w:val="00DB209E"/>
    <w:rsid w:val="00E0338D"/>
    <w:rsid w:val="00E27938"/>
    <w:rsid w:val="00E61E3A"/>
    <w:rsid w:val="00E74FD8"/>
    <w:rsid w:val="00E8671E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82C95D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27D8CE-90ED-4BCF-AE34-0750558A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2026-01-15T08:17:00Z</cp:lastPrinted>
  <dcterms:created xsi:type="dcterms:W3CDTF">2026-01-23T08:30:00Z</dcterms:created>
  <dcterms:modified xsi:type="dcterms:W3CDTF">2026-01-23T08:30:00Z</dcterms:modified>
  <cp:category/>
</cp:coreProperties>
</file>