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208E3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Mielec, data </w:t>
      </w:r>
      <w:r w:rsidR="00E74FD8" w:rsidRPr="00E8671E">
        <w:rPr>
          <w:rFonts w:ascii="Times New Roman" w:hAnsi="Times New Roman" w:cs="Times New Roman"/>
          <w:sz w:val="24"/>
        </w:rPr>
        <w:t>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C60B50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</w:t>
      </w:r>
      <w:r w:rsidR="00C60B50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</w:t>
      </w:r>
      <w:r w:rsidR="00C60B50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C60B50" w:rsidRDefault="00C60B50" w:rsidP="00C60B50">
      <w:pPr>
        <w:spacing w:before="60" w:after="6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  <w:t xml:space="preserve">                                                           </w:t>
      </w:r>
    </w:p>
    <w:p w:rsidR="00E61E3A" w:rsidRPr="00C60B50" w:rsidRDefault="00C60B50" w:rsidP="00C60B50">
      <w:pPr>
        <w:spacing w:before="60" w:after="6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  <w:t xml:space="preserve">  </w:t>
      </w:r>
      <w:r w:rsidRPr="00C60B50">
        <w:rPr>
          <w:rFonts w:ascii="Times New Roman" w:hAnsi="Times New Roman" w:cs="Times New Roman"/>
          <w:b/>
          <w:sz w:val="32"/>
          <w:szCs w:val="32"/>
          <w:lang w:val="pl-PL"/>
        </w:rPr>
        <w:t xml:space="preserve">Dziekan </w:t>
      </w:r>
      <w:r w:rsidRPr="00C60B50">
        <w:rPr>
          <w:rFonts w:ascii="Times New Roman" w:hAnsi="Times New Roman" w:cs="Times New Roman"/>
          <w:b/>
          <w:sz w:val="32"/>
          <w:szCs w:val="32"/>
          <w:lang w:val="pl-PL"/>
        </w:rPr>
        <w:br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C60B50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</w:p>
    <w:p w:rsidR="00C60B50" w:rsidRDefault="00C60B50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E61E3A" w:rsidRPr="00C60B50" w:rsidRDefault="00E61E3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C60B50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</w:t>
      </w:r>
      <w:r w:rsidR="00894F12" w:rsidRPr="00C60B50">
        <w:rPr>
          <w:rFonts w:ascii="Times New Roman" w:hAnsi="Times New Roman" w:cs="Times New Roman"/>
          <w:b/>
          <w:sz w:val="28"/>
          <w:szCs w:val="28"/>
          <w:lang w:val="pl-PL"/>
        </w:rPr>
        <w:t xml:space="preserve">O PRZEDŁUŻENIE TERMINU </w:t>
      </w:r>
      <w:r w:rsidR="009208E3" w:rsidRPr="00C60B50">
        <w:rPr>
          <w:rFonts w:ascii="Times New Roman" w:hAnsi="Times New Roman" w:cs="Times New Roman"/>
          <w:b/>
          <w:sz w:val="28"/>
          <w:szCs w:val="28"/>
          <w:lang w:val="pl-PL"/>
        </w:rPr>
        <w:t xml:space="preserve">ZŁOŻENIA PRACY DYPLOMOWEJ </w:t>
      </w:r>
      <w:r w:rsidR="00894F12" w:rsidRPr="00C60B50">
        <w:rPr>
          <w:rFonts w:ascii="Times New Roman" w:hAnsi="Times New Roman" w:cs="Times New Roman"/>
          <w:b/>
          <w:sz w:val="28"/>
          <w:szCs w:val="28"/>
          <w:lang w:val="pl-PL"/>
        </w:rPr>
        <w:t xml:space="preserve"> </w:t>
      </w:r>
    </w:p>
    <w:p w:rsidR="009208E3" w:rsidRPr="00C60B50" w:rsidRDefault="009208E3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E0338D" w:rsidRDefault="00E61E3A" w:rsidP="00C60B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  <w:t xml:space="preserve"> 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wyrażenie </w:t>
      </w:r>
      <w:r w:rsid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zgody</w:t>
      </w:r>
      <w:r w:rsidR="00894F12">
        <w:rPr>
          <w:rFonts w:ascii="Times New Roman" w:hAnsi="Times New Roman" w:cs="Times New Roman"/>
          <w:sz w:val="24"/>
          <w:szCs w:val="24"/>
          <w:lang w:val="pl-PL"/>
        </w:rPr>
        <w:t xml:space="preserve"> na przedłużenie terminu 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>złożenia pracy dyplomowej z semestru VI w roku akademickim……</w:t>
      </w:r>
      <w:r w:rsidR="00C60B50">
        <w:rPr>
          <w:rFonts w:ascii="Times New Roman" w:hAnsi="Times New Roman" w:cs="Times New Roman"/>
          <w:sz w:val="24"/>
          <w:szCs w:val="24"/>
          <w:lang w:val="pl-PL"/>
        </w:rPr>
        <w:t>………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>./……</w:t>
      </w:r>
      <w:r w:rsidR="00C60B50">
        <w:rPr>
          <w:rFonts w:ascii="Times New Roman" w:hAnsi="Times New Roman" w:cs="Times New Roman"/>
          <w:sz w:val="24"/>
          <w:szCs w:val="24"/>
          <w:lang w:val="pl-PL"/>
        </w:rPr>
        <w:t>………….</w:t>
      </w:r>
    </w:p>
    <w:p w:rsidR="009208E3" w:rsidRDefault="009208E3" w:rsidP="00C60B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Proszę o pozytywne rozpatrzenie mojej prośby.</w:t>
      </w:r>
    </w:p>
    <w:p w:rsidR="009208E3" w:rsidRDefault="009208E3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208E3" w:rsidRPr="00EE4367" w:rsidRDefault="009208E3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9208E3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9208E3" w:rsidRDefault="009208E3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 xml:space="preserve"> </w:t>
      </w:r>
    </w:p>
    <w:p w:rsidR="009208E3" w:rsidRDefault="009208E3" w:rsidP="009208E3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</w:t>
      </w:r>
      <w:bookmarkStart w:id="0" w:name="_GoBack"/>
      <w:bookmarkEnd w:id="0"/>
    </w:p>
    <w:p w:rsidR="000C354F" w:rsidRPr="00EE4367" w:rsidRDefault="000C354F" w:rsidP="009208E3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E0338D" w:rsidRPr="00EE4367" w:rsidRDefault="00E0338D" w:rsidP="00E74FD8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C60B50" w:rsidRDefault="00E74FD8" w:rsidP="00C60B50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C60B50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A13BE2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Na podstawie a</w:t>
      </w:r>
      <w:r w:rsidR="00E8671E" w:rsidRPr="00EE4367">
        <w:rPr>
          <w:rFonts w:ascii="Times New Roman" w:hAnsi="Times New Roman" w:cs="Times New Roman"/>
          <w:sz w:val="24"/>
          <w:szCs w:val="24"/>
          <w:lang w:val="pl-PL"/>
        </w:rPr>
        <w:t>rt. 75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pkt</w:t>
      </w:r>
      <w:r w:rsidR="00E8671E" w:rsidRPr="00EE4367">
        <w:rPr>
          <w:rFonts w:ascii="Times New Roman" w:hAnsi="Times New Roman" w:cs="Times New Roman"/>
          <w:sz w:val="24"/>
          <w:szCs w:val="24"/>
          <w:lang w:val="pl-PL"/>
        </w:rPr>
        <w:t>.1 ustawy z dnia 20 lipca 2018 r. – Prawo o szkolnictwie wyżs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zym i nauce (Dz.U. z </w:t>
      </w:r>
      <w:proofErr w:type="spellStart"/>
      <w:r w:rsidRPr="00EE4367">
        <w:rPr>
          <w:rFonts w:ascii="Times New Roman" w:hAnsi="Times New Roman" w:cs="Times New Roman"/>
          <w:sz w:val="24"/>
          <w:szCs w:val="24"/>
          <w:lang w:val="pl-PL"/>
        </w:rPr>
        <w:t>późn</w:t>
      </w:r>
      <w:proofErr w:type="spellEnd"/>
      <w:r w:rsidRPr="00EE4367">
        <w:rPr>
          <w:rFonts w:ascii="Times New Roman" w:hAnsi="Times New Roman" w:cs="Times New Roman"/>
          <w:sz w:val="24"/>
          <w:szCs w:val="24"/>
          <w:lang w:val="pl-PL"/>
        </w:rPr>
        <w:t>. zm.) oraz § 27 pkt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1–7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 xml:space="preserve"> - 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Regulaminu Studiów Wyższej Szkoły Gosp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odarki i Zarządzania </w:t>
      </w:r>
    </w:p>
    <w:p w:rsidR="00E8671E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Default="00EE436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 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 xml:space="preserve">przedłużenie terminu złożenia pracy dyplomowej do dnia 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………</w:t>
      </w:r>
      <w:r w:rsidR="009208E3">
        <w:rPr>
          <w:rFonts w:ascii="Times New Roman" w:hAnsi="Times New Roman" w:cs="Times New Roman"/>
          <w:sz w:val="24"/>
          <w:szCs w:val="24"/>
          <w:lang w:val="pl-PL"/>
        </w:rPr>
        <w:t>……….</w:t>
      </w:r>
    </w:p>
    <w:p w:rsidR="009208E3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208E3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9208E3" w:rsidRPr="00EE4367" w:rsidRDefault="009208E3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A13BE2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Pr="00C60B50" w:rsidRDefault="00E8671E" w:rsidP="00E61E3A">
      <w:pPr>
        <w:spacing w:before="60" w:after="60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61E3A" w:rsidRDefault="00E61E3A" w:rsidP="00E61E3A">
      <w:pPr>
        <w:spacing w:before="60" w:after="60"/>
        <w:rPr>
          <w:rFonts w:ascii="Times New Roman" w:hAnsi="Times New Roman" w:cs="Times New Roman"/>
          <w:sz w:val="20"/>
          <w:szCs w:val="20"/>
          <w:lang w:val="pl-PL"/>
        </w:rPr>
      </w:pPr>
      <w:r w:rsidRPr="00E61E3A">
        <w:rPr>
          <w:rFonts w:ascii="Times New Roman" w:hAnsi="Times New Roman" w:cs="Times New Roman"/>
          <w:sz w:val="20"/>
          <w:szCs w:val="20"/>
          <w:lang w:val="pl-PL"/>
        </w:rPr>
        <w:t>⃰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 </w:t>
      </w:r>
      <w:r w:rsidRPr="00E61E3A">
        <w:rPr>
          <w:rFonts w:ascii="Times New Roman" w:hAnsi="Times New Roman" w:cs="Times New Roman"/>
          <w:sz w:val="20"/>
          <w:szCs w:val="20"/>
          <w:lang w:val="pl-PL"/>
        </w:rPr>
        <w:t>nie potrzebne skreślić</w:t>
      </w: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E4367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E4367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2C" w:rsidRDefault="00E2652C">
      <w:pPr>
        <w:spacing w:after="0" w:line="240" w:lineRule="auto"/>
      </w:pPr>
      <w:r>
        <w:separator/>
      </w:r>
    </w:p>
  </w:endnote>
  <w:endnote w:type="continuationSeparator" w:id="0">
    <w:p w:rsidR="00E2652C" w:rsidRDefault="00E2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2C" w:rsidRDefault="00E2652C">
      <w:pPr>
        <w:spacing w:after="0" w:line="240" w:lineRule="auto"/>
      </w:pPr>
      <w:r>
        <w:separator/>
      </w:r>
    </w:p>
  </w:footnote>
  <w:footnote w:type="continuationSeparator" w:id="0">
    <w:p w:rsidR="00E2652C" w:rsidRDefault="00E2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6063C"/>
    <w:rsid w:val="000A28A4"/>
    <w:rsid w:val="000C354F"/>
    <w:rsid w:val="00104CA7"/>
    <w:rsid w:val="0015074B"/>
    <w:rsid w:val="0029639D"/>
    <w:rsid w:val="00326F90"/>
    <w:rsid w:val="003874B7"/>
    <w:rsid w:val="00484927"/>
    <w:rsid w:val="006A32DB"/>
    <w:rsid w:val="007065F9"/>
    <w:rsid w:val="00814429"/>
    <w:rsid w:val="00894F12"/>
    <w:rsid w:val="009208E3"/>
    <w:rsid w:val="00A13BE2"/>
    <w:rsid w:val="00A50A86"/>
    <w:rsid w:val="00AA1D8D"/>
    <w:rsid w:val="00B47730"/>
    <w:rsid w:val="00B63391"/>
    <w:rsid w:val="00C60B50"/>
    <w:rsid w:val="00CB0664"/>
    <w:rsid w:val="00E0338D"/>
    <w:rsid w:val="00E2652C"/>
    <w:rsid w:val="00E61E3A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8C283F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707598-0A3A-428F-98D6-4BE1ACEE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2026-01-23T10:32:00Z</cp:lastPrinted>
  <dcterms:created xsi:type="dcterms:W3CDTF">2026-01-23T10:33:00Z</dcterms:created>
  <dcterms:modified xsi:type="dcterms:W3CDTF">2026-01-23T10:33:00Z</dcterms:modified>
  <cp:category/>
</cp:coreProperties>
</file>