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C61E4B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590855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.......................................</w:t>
      </w:r>
      <w:r w:rsidR="00590855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...........................</w:t>
      </w:r>
      <w:r w:rsidR="00590855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............................</w:t>
      </w:r>
    </w:p>
    <w:p w:rsidR="00590855" w:rsidRDefault="00590855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590855" w:rsidRDefault="00590855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590855" w:rsidRDefault="00590855" w:rsidP="00590855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 xml:space="preserve">                    Dziekan </w:t>
      </w:r>
    </w:p>
    <w:p w:rsidR="00590855" w:rsidRPr="00590855" w:rsidRDefault="00590855" w:rsidP="00590855">
      <w:pPr>
        <w:spacing w:before="60" w:after="6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Pr="00590855">
        <w:rPr>
          <w:rFonts w:ascii="Times New Roman" w:hAnsi="Times New Roman" w:cs="Times New Roman"/>
          <w:b/>
          <w:sz w:val="32"/>
          <w:szCs w:val="32"/>
          <w:lang w:val="pl-PL"/>
        </w:rPr>
        <w:t>Wyższej Szkoły G</w:t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 xml:space="preserve">ospodarki i </w:t>
      </w:r>
      <w:r w:rsidRPr="00590855">
        <w:rPr>
          <w:rFonts w:ascii="Times New Roman" w:hAnsi="Times New Roman" w:cs="Times New Roman"/>
          <w:b/>
          <w:sz w:val="32"/>
          <w:szCs w:val="32"/>
          <w:lang w:val="pl-PL"/>
        </w:rPr>
        <w:t>Zarządzania</w:t>
      </w:r>
      <w:r w:rsidRPr="00590855">
        <w:rPr>
          <w:rFonts w:ascii="Times New Roman" w:hAnsi="Times New Roman" w:cs="Times New Roman"/>
          <w:sz w:val="32"/>
          <w:szCs w:val="32"/>
          <w:lang w:val="pl-PL"/>
        </w:rPr>
        <w:br/>
      </w:r>
    </w:p>
    <w:p w:rsidR="00E61E3A" w:rsidRPr="00590855" w:rsidRDefault="00E61E3A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590855">
        <w:rPr>
          <w:rFonts w:ascii="Times New Roman" w:hAnsi="Times New Roman" w:cs="Times New Roman"/>
          <w:b/>
          <w:sz w:val="28"/>
          <w:szCs w:val="28"/>
          <w:lang w:val="pl-PL"/>
        </w:rPr>
        <w:t xml:space="preserve">WNIOSEK </w:t>
      </w:r>
      <w:r w:rsidR="00894F12" w:rsidRPr="00590855">
        <w:rPr>
          <w:rFonts w:ascii="Times New Roman" w:hAnsi="Times New Roman" w:cs="Times New Roman"/>
          <w:b/>
          <w:sz w:val="28"/>
          <w:szCs w:val="28"/>
          <w:lang w:val="pl-PL"/>
        </w:rPr>
        <w:t>O PRZEDŁUŻ</w:t>
      </w:r>
      <w:r w:rsidR="00E662BF" w:rsidRPr="00590855">
        <w:rPr>
          <w:rFonts w:ascii="Times New Roman" w:hAnsi="Times New Roman" w:cs="Times New Roman"/>
          <w:b/>
          <w:sz w:val="28"/>
          <w:szCs w:val="28"/>
          <w:lang w:val="pl-PL"/>
        </w:rPr>
        <w:t>ENIE TERMINU ZAKOŃCZENIA SESJI EGZAMINACYJNEJ</w:t>
      </w:r>
      <w:r w:rsidR="00894F12" w:rsidRPr="00590855">
        <w:rPr>
          <w:rFonts w:ascii="Times New Roman" w:hAnsi="Times New Roman" w:cs="Times New Roman"/>
          <w:b/>
          <w:sz w:val="28"/>
          <w:szCs w:val="28"/>
          <w:lang w:val="pl-PL"/>
        </w:rPr>
        <w:t xml:space="preserve"> </w:t>
      </w:r>
    </w:p>
    <w:p w:rsidR="00E662BF" w:rsidRPr="00E61E3A" w:rsidRDefault="00E662BF" w:rsidP="00E61E3A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0"/>
          <w:lang w:val="pl-PL"/>
        </w:rPr>
      </w:pPr>
    </w:p>
    <w:p w:rsidR="00E0338D" w:rsidRDefault="00E61E3A" w:rsidP="005908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  <w:t xml:space="preserve">        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wyrażenie </w:t>
      </w:r>
      <w:r w:rsid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zgody</w:t>
      </w:r>
      <w:r w:rsidR="00894F12">
        <w:rPr>
          <w:rFonts w:ascii="Times New Roman" w:hAnsi="Times New Roman" w:cs="Times New Roman"/>
          <w:sz w:val="24"/>
          <w:szCs w:val="24"/>
          <w:lang w:val="pl-PL"/>
        </w:rPr>
        <w:t xml:space="preserve"> na przedłuże</w:t>
      </w:r>
      <w:r w:rsidR="00E662BF">
        <w:rPr>
          <w:rFonts w:ascii="Times New Roman" w:hAnsi="Times New Roman" w:cs="Times New Roman"/>
          <w:sz w:val="24"/>
          <w:szCs w:val="24"/>
          <w:lang w:val="pl-PL"/>
        </w:rPr>
        <w:t>nie terminu zakończenia sesji egzaminacyjnej w semestrze……</w:t>
      </w:r>
      <w:r w:rsidR="00590855">
        <w:rPr>
          <w:rFonts w:ascii="Times New Roman" w:hAnsi="Times New Roman" w:cs="Times New Roman"/>
          <w:sz w:val="24"/>
          <w:szCs w:val="24"/>
          <w:lang w:val="pl-PL"/>
        </w:rPr>
        <w:t>………</w:t>
      </w:r>
      <w:r w:rsidR="00E662BF">
        <w:rPr>
          <w:rFonts w:ascii="Times New Roman" w:hAnsi="Times New Roman" w:cs="Times New Roman"/>
          <w:sz w:val="24"/>
          <w:szCs w:val="24"/>
          <w:lang w:val="pl-PL"/>
        </w:rPr>
        <w:t>w roku akademickim……</w:t>
      </w:r>
      <w:r w:rsidR="00590855">
        <w:rPr>
          <w:rFonts w:ascii="Times New Roman" w:hAnsi="Times New Roman" w:cs="Times New Roman"/>
          <w:sz w:val="24"/>
          <w:szCs w:val="24"/>
          <w:lang w:val="pl-PL"/>
        </w:rPr>
        <w:t>………</w:t>
      </w:r>
      <w:r w:rsidR="00E662BF">
        <w:rPr>
          <w:rFonts w:ascii="Times New Roman" w:hAnsi="Times New Roman" w:cs="Times New Roman"/>
          <w:sz w:val="24"/>
          <w:szCs w:val="24"/>
          <w:lang w:val="pl-PL"/>
        </w:rPr>
        <w:t>./……..</w:t>
      </w:r>
    </w:p>
    <w:p w:rsidR="00E662BF" w:rsidRDefault="00E662BF" w:rsidP="005908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Prośbę swą motywuję tym………………………………………......................................................</w:t>
      </w:r>
    </w:p>
    <w:p w:rsidR="00E662BF" w:rsidRDefault="00E662BF" w:rsidP="005908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………………………………………………………………………………………………………</w:t>
      </w:r>
    </w:p>
    <w:p w:rsidR="00590855" w:rsidRDefault="00590855" w:rsidP="005908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…………………………………………………………………………………................................</w:t>
      </w:r>
    </w:p>
    <w:p w:rsidR="00E662BF" w:rsidRDefault="00E662BF" w:rsidP="005908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Proszę o pozytywne rozpatrzenie mojej prośby.</w:t>
      </w:r>
    </w:p>
    <w:p w:rsidR="00E662BF" w:rsidRPr="00EE4367" w:rsidRDefault="00E662BF" w:rsidP="005908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F8106A" w:rsidP="005908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Załączniki: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1. ............................................................</w:t>
      </w:r>
    </w:p>
    <w:p w:rsidR="00E662BF" w:rsidRDefault="00F8106A" w:rsidP="005908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2. .............................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0C354F" w:rsidRPr="00EE4367" w:rsidRDefault="00E662B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E0338D" w:rsidRPr="00EE4367" w:rsidRDefault="00E0338D" w:rsidP="00E74FD8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74FD8" w:rsidRPr="00590855" w:rsidRDefault="00E74FD8" w:rsidP="00590855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  <w:r w:rsidRPr="00590855">
        <w:rPr>
          <w:rFonts w:ascii="Times New Roman" w:hAnsi="Times New Roman" w:cs="Times New Roman"/>
          <w:b/>
          <w:sz w:val="32"/>
          <w:szCs w:val="32"/>
          <w:lang w:val="pl-PL"/>
        </w:rPr>
        <w:t>Decyzja Dziekana</w:t>
      </w:r>
    </w:p>
    <w:p w:rsidR="00590855" w:rsidRDefault="00590855" w:rsidP="00590855">
      <w:pPr>
        <w:spacing w:before="60" w:after="60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590855" w:rsidRPr="00EE4367" w:rsidRDefault="00590855" w:rsidP="00590855">
      <w:pPr>
        <w:spacing w:before="60" w:after="60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Default="00A13BE2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Na podstawie </w:t>
      </w:r>
      <w:r w:rsidR="00E662BF">
        <w:rPr>
          <w:rFonts w:ascii="Times New Roman" w:hAnsi="Times New Roman" w:cs="Times New Roman"/>
          <w:sz w:val="24"/>
          <w:szCs w:val="24"/>
          <w:lang w:val="pl-PL"/>
        </w:rPr>
        <w:t>§ 29 ust.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E662BF">
        <w:rPr>
          <w:rFonts w:ascii="Times New Roman" w:hAnsi="Times New Roman" w:cs="Times New Roman"/>
          <w:sz w:val="24"/>
          <w:szCs w:val="24"/>
          <w:lang w:val="pl-PL"/>
        </w:rPr>
        <w:t xml:space="preserve">2 i 5 </w:t>
      </w:r>
      <w:r w:rsidR="00C61E4B"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Regulaminu Studiów Wyższej Szkoły Gosp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odarki i Zarządzania </w:t>
      </w:r>
    </w:p>
    <w:p w:rsidR="00E662BF" w:rsidRPr="00EE4367" w:rsidRDefault="00E662B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8671E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Pr="00EE4367" w:rsidRDefault="00EE4367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 </w:t>
      </w:r>
      <w:r w:rsidR="00E662BF">
        <w:rPr>
          <w:rFonts w:ascii="Times New Roman" w:hAnsi="Times New Roman" w:cs="Times New Roman"/>
          <w:sz w:val="24"/>
          <w:szCs w:val="24"/>
          <w:lang w:val="pl-PL"/>
        </w:rPr>
        <w:t xml:space="preserve">przedłużenie zakończenia sesji egzaminacyjnej w semestrze 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……….w roku akademickim…../……..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C61E4B" w:rsidRDefault="00C61E4B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A13BE2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</w:p>
    <w:sectPr w:rsidR="00E61E3A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597" w:rsidRDefault="00E95597">
      <w:pPr>
        <w:spacing w:after="0" w:line="240" w:lineRule="auto"/>
      </w:pPr>
      <w:r>
        <w:separator/>
      </w:r>
    </w:p>
  </w:endnote>
  <w:endnote w:type="continuationSeparator" w:id="0">
    <w:p w:rsidR="00E95597" w:rsidRDefault="00E95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597" w:rsidRDefault="00E95597">
      <w:pPr>
        <w:spacing w:after="0" w:line="240" w:lineRule="auto"/>
      </w:pPr>
      <w:r>
        <w:separator/>
      </w:r>
    </w:p>
  </w:footnote>
  <w:footnote w:type="continuationSeparator" w:id="0">
    <w:p w:rsidR="00E95597" w:rsidRDefault="00E95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22071"/>
    <w:rsid w:val="00034616"/>
    <w:rsid w:val="0006063C"/>
    <w:rsid w:val="000C354F"/>
    <w:rsid w:val="00104CA7"/>
    <w:rsid w:val="0015074B"/>
    <w:rsid w:val="0029639D"/>
    <w:rsid w:val="00326F90"/>
    <w:rsid w:val="003874B7"/>
    <w:rsid w:val="00484927"/>
    <w:rsid w:val="00526BCF"/>
    <w:rsid w:val="00590855"/>
    <w:rsid w:val="005A313F"/>
    <w:rsid w:val="006A32DB"/>
    <w:rsid w:val="00814429"/>
    <w:rsid w:val="00894F12"/>
    <w:rsid w:val="00984859"/>
    <w:rsid w:val="00A13BE2"/>
    <w:rsid w:val="00A50A86"/>
    <w:rsid w:val="00AA1D8D"/>
    <w:rsid w:val="00B47730"/>
    <w:rsid w:val="00B63391"/>
    <w:rsid w:val="00BF2E26"/>
    <w:rsid w:val="00C61E4B"/>
    <w:rsid w:val="00CB0664"/>
    <w:rsid w:val="00E0338D"/>
    <w:rsid w:val="00E61E3A"/>
    <w:rsid w:val="00E662BF"/>
    <w:rsid w:val="00E74FD8"/>
    <w:rsid w:val="00E766CC"/>
    <w:rsid w:val="00E8671E"/>
    <w:rsid w:val="00E95597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F95B5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3BE2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E30097-8882-4997-9DE0-C117E644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cp:lastPrinted>2026-01-23T10:36:00Z</cp:lastPrinted>
  <dcterms:created xsi:type="dcterms:W3CDTF">2026-01-23T10:36:00Z</dcterms:created>
  <dcterms:modified xsi:type="dcterms:W3CDTF">2026-01-23T10:36:00Z</dcterms:modified>
  <cp:category/>
</cp:coreProperties>
</file>