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D8" w:rsidRPr="00E8671E" w:rsidRDefault="005D30CF" w:rsidP="00E74FD8">
      <w:pPr>
        <w:spacing w:before="60" w:after="60"/>
        <w:ind w:left="648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>Mielec, data</w:t>
      </w:r>
      <w:r w:rsidR="00E74FD8" w:rsidRPr="00E8671E">
        <w:rPr>
          <w:rFonts w:ascii="Times New Roman" w:hAnsi="Times New Roman" w:cs="Times New Roman"/>
          <w:sz w:val="24"/>
        </w:rPr>
        <w:t xml:space="preserve"> .........................</w:t>
      </w:r>
    </w:p>
    <w:p w:rsidR="006A32DB" w:rsidRDefault="00E8671E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Style w:val="Pogrubienie"/>
          <w:rFonts w:ascii="Times New Roman" w:hAnsi="Times New Roman" w:cs="Times New Roman"/>
          <w:sz w:val="24"/>
          <w:szCs w:val="24"/>
          <w:lang w:val="pl-PL"/>
        </w:rPr>
        <w:t>Dane studenta: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Imię i nazwisko: ............................................................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 xml:space="preserve">Numer </w:t>
      </w:r>
      <w:r w:rsidR="007F6D68">
        <w:rPr>
          <w:rFonts w:ascii="Times New Roman" w:hAnsi="Times New Roman" w:cs="Times New Roman"/>
          <w:sz w:val="24"/>
          <w:szCs w:val="24"/>
          <w:lang w:val="pl-PL"/>
        </w:rPr>
        <w:t>albumu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>: ............................................................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Kierunek / specjalność: ............................................................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Rok studiów / semestr: ............................................................</w:t>
      </w:r>
    </w:p>
    <w:p w:rsidR="00E61E3A" w:rsidRDefault="00E61E3A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8940A7" w:rsidRDefault="008940A7" w:rsidP="00E61E3A">
      <w:pPr>
        <w:spacing w:before="60" w:after="60"/>
        <w:jc w:val="right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:rsidR="007F6D68" w:rsidRDefault="007F6D68" w:rsidP="007F6D68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>
        <w:rPr>
          <w:rFonts w:ascii="Times New Roman" w:hAnsi="Times New Roman" w:cs="Times New Roman"/>
          <w:b/>
          <w:sz w:val="32"/>
          <w:szCs w:val="32"/>
          <w:lang w:val="pl-PL"/>
        </w:rPr>
        <w:t xml:space="preserve">          </w:t>
      </w:r>
      <w:r w:rsidR="00675919" w:rsidRPr="007F6D68">
        <w:rPr>
          <w:rFonts w:ascii="Times New Roman" w:hAnsi="Times New Roman" w:cs="Times New Roman"/>
          <w:b/>
          <w:sz w:val="32"/>
          <w:szCs w:val="32"/>
          <w:lang w:val="pl-PL"/>
        </w:rPr>
        <w:t xml:space="preserve">    </w:t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 w:rsidR="00675919" w:rsidRPr="007F6D68">
        <w:rPr>
          <w:rFonts w:ascii="Times New Roman" w:hAnsi="Times New Roman" w:cs="Times New Roman"/>
          <w:b/>
          <w:sz w:val="32"/>
          <w:szCs w:val="32"/>
          <w:lang w:val="pl-PL"/>
        </w:rPr>
        <w:t>Rektor</w:t>
      </w:r>
      <w:r w:rsidR="00F8106A" w:rsidRPr="007F6D68">
        <w:rPr>
          <w:rFonts w:ascii="Times New Roman" w:hAnsi="Times New Roman" w:cs="Times New Roman"/>
          <w:b/>
          <w:sz w:val="32"/>
          <w:szCs w:val="32"/>
          <w:lang w:val="pl-PL"/>
        </w:rPr>
        <w:br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 w:rsidR="00F8106A" w:rsidRPr="007F6D68">
        <w:rPr>
          <w:rFonts w:ascii="Times New Roman" w:hAnsi="Times New Roman" w:cs="Times New Roman"/>
          <w:b/>
          <w:sz w:val="32"/>
          <w:szCs w:val="32"/>
          <w:lang w:val="pl-PL"/>
        </w:rPr>
        <w:t>Wyższej Szkoły G</w:t>
      </w:r>
      <w:r w:rsidR="00E74FD8" w:rsidRPr="007F6D68">
        <w:rPr>
          <w:rFonts w:ascii="Times New Roman" w:hAnsi="Times New Roman" w:cs="Times New Roman"/>
          <w:b/>
          <w:sz w:val="32"/>
          <w:szCs w:val="32"/>
          <w:lang w:val="pl-PL"/>
        </w:rPr>
        <w:t>ospodarki i Zarządzania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</w:p>
    <w:p w:rsidR="007F6D68" w:rsidRDefault="007F6D68" w:rsidP="007F6D68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:rsidR="007F6D68" w:rsidRPr="007F6D68" w:rsidRDefault="007F6D68" w:rsidP="007F6D68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7F6D68">
        <w:rPr>
          <w:rFonts w:ascii="Times New Roman" w:hAnsi="Times New Roman" w:cs="Times New Roman"/>
          <w:b/>
          <w:sz w:val="28"/>
          <w:szCs w:val="28"/>
          <w:lang w:val="pl-PL"/>
        </w:rPr>
        <w:t xml:space="preserve">WNIOSEK O ODWOŁANIE OD DECYZJI O SKREŚLENIU </w:t>
      </w:r>
    </w:p>
    <w:p w:rsidR="007F6D68" w:rsidRPr="007F6D68" w:rsidRDefault="007F6D68" w:rsidP="007F6D68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7F6D68">
        <w:rPr>
          <w:rFonts w:ascii="Times New Roman" w:hAnsi="Times New Roman" w:cs="Times New Roman"/>
          <w:b/>
          <w:sz w:val="28"/>
          <w:szCs w:val="28"/>
          <w:lang w:val="pl-PL"/>
        </w:rPr>
        <w:t>Z LISTY STUDENTÓW</w:t>
      </w:r>
    </w:p>
    <w:p w:rsidR="00E0338D" w:rsidRPr="00EE4367" w:rsidRDefault="00E0338D" w:rsidP="00675919">
      <w:pPr>
        <w:spacing w:before="60" w:after="60"/>
        <w:ind w:left="4320"/>
        <w:jc w:val="both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:rsidR="00A24997" w:rsidRPr="00A24997" w:rsidRDefault="00E61E3A" w:rsidP="007F6D68">
      <w:pPr>
        <w:spacing w:before="60" w:after="60"/>
        <w:jc w:val="both"/>
        <w:rPr>
          <w:rFonts w:ascii="Times New Roman" w:hAnsi="Times New Roman" w:cs="Times New Roman"/>
          <w:spacing w:val="-6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br/>
        <w:t xml:space="preserve">        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>Zwracam</w:t>
      </w: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się z uprzejmą prośbą o </w:t>
      </w:r>
      <w:r w:rsidR="0094618E">
        <w:rPr>
          <w:rFonts w:ascii="Times New Roman" w:hAnsi="Times New Roman" w:cs="Times New Roman"/>
          <w:spacing w:val="-6"/>
          <w:sz w:val="24"/>
          <w:szCs w:val="24"/>
          <w:lang w:val="pl-PL"/>
        </w:rPr>
        <w:t>anulowanie D</w:t>
      </w:r>
      <w:r w:rsidR="00A24997">
        <w:rPr>
          <w:rFonts w:ascii="Times New Roman" w:hAnsi="Times New Roman" w:cs="Times New Roman"/>
          <w:spacing w:val="-6"/>
          <w:sz w:val="24"/>
          <w:szCs w:val="24"/>
          <w:lang w:val="pl-PL"/>
        </w:rPr>
        <w:t>ecyzji</w:t>
      </w:r>
      <w:r w:rsidR="0094618E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nr ……………</w:t>
      </w:r>
      <w:r w:rsidR="007F6D68">
        <w:rPr>
          <w:rFonts w:ascii="Times New Roman" w:hAnsi="Times New Roman" w:cs="Times New Roman"/>
          <w:spacing w:val="-6"/>
          <w:sz w:val="24"/>
          <w:szCs w:val="24"/>
          <w:lang w:val="pl-PL"/>
        </w:rPr>
        <w:t>.z dnia ……….</w:t>
      </w:r>
      <w:r w:rsidR="00A24997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7F6D68">
        <w:rPr>
          <w:rFonts w:ascii="Times New Roman" w:hAnsi="Times New Roman" w:cs="Times New Roman"/>
          <w:spacing w:val="-6"/>
          <w:sz w:val="24"/>
          <w:szCs w:val="24"/>
          <w:lang w:val="pl-PL"/>
        </w:rPr>
        <w:br/>
      </w:r>
      <w:r w:rsidR="00A24997">
        <w:rPr>
          <w:rFonts w:ascii="Times New Roman" w:hAnsi="Times New Roman" w:cs="Times New Roman"/>
          <w:spacing w:val="-6"/>
          <w:sz w:val="24"/>
          <w:szCs w:val="24"/>
          <w:lang w:val="pl-PL"/>
        </w:rPr>
        <w:t>o skreśleniu mnie z listy studentów ……</w:t>
      </w:r>
      <w:r w:rsidR="007F6D68">
        <w:rPr>
          <w:rFonts w:ascii="Times New Roman" w:hAnsi="Times New Roman" w:cs="Times New Roman"/>
          <w:spacing w:val="-6"/>
          <w:sz w:val="24"/>
          <w:szCs w:val="24"/>
          <w:lang w:val="pl-PL"/>
        </w:rPr>
        <w:t>….</w:t>
      </w:r>
      <w:r w:rsidR="00A24997">
        <w:rPr>
          <w:rFonts w:ascii="Times New Roman" w:hAnsi="Times New Roman" w:cs="Times New Roman"/>
          <w:spacing w:val="-6"/>
          <w:sz w:val="24"/>
          <w:szCs w:val="24"/>
          <w:lang w:val="pl-PL"/>
        </w:rPr>
        <w:t>.rok studiów, semestru……..w roku akademickim……</w:t>
      </w:r>
      <w:r w:rsidR="007F6D68">
        <w:rPr>
          <w:rFonts w:ascii="Times New Roman" w:hAnsi="Times New Roman" w:cs="Times New Roman"/>
          <w:spacing w:val="-6"/>
          <w:sz w:val="24"/>
          <w:szCs w:val="24"/>
          <w:lang w:val="pl-PL"/>
        </w:rPr>
        <w:t>……..</w:t>
      </w:r>
      <w:r w:rsidR="00A24997">
        <w:rPr>
          <w:rFonts w:ascii="Times New Roman" w:hAnsi="Times New Roman" w:cs="Times New Roman"/>
          <w:spacing w:val="-6"/>
          <w:sz w:val="24"/>
          <w:szCs w:val="24"/>
          <w:lang w:val="pl-PL"/>
        </w:rPr>
        <w:t>./……..</w:t>
      </w:r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Prośbę swą motywuję tym ………………………………………………………………………….</w:t>
      </w:r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………………………………………………………………………………………………………</w:t>
      </w:r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……………………………………………………………………………………............................</w:t>
      </w:r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Proszę o pozytywne rozpatrzenie mojej prośby. </w:t>
      </w:r>
    </w:p>
    <w:p w:rsidR="008940A7" w:rsidRPr="00EE436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0C354F" w:rsidRPr="00EE4367" w:rsidRDefault="00F8106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Załączniki: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1. ............................................................</w:t>
      </w:r>
    </w:p>
    <w:p w:rsidR="008940A7" w:rsidRDefault="00F8106A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2. .............................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0C354F" w:rsidRPr="00EE4367" w:rsidRDefault="000C354F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A13BE2" w:rsidRPr="00EE4367" w:rsidRDefault="00A13BE2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</w:t>
      </w:r>
      <w:r w:rsidR="00F8106A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               Podpis studenta</w:t>
      </w:r>
    </w:p>
    <w:p w:rsidR="00E74FD8" w:rsidRDefault="00675919" w:rsidP="007F6D68">
      <w:pPr>
        <w:spacing w:before="60" w:after="60"/>
        <w:jc w:val="center"/>
        <w:rPr>
          <w:rFonts w:ascii="Times New Roman" w:hAnsi="Times New Roman" w:cs="Times New Roman"/>
          <w:b/>
          <w:sz w:val="32"/>
          <w:szCs w:val="32"/>
          <w:lang w:val="pl-PL"/>
        </w:rPr>
      </w:pPr>
      <w:r w:rsidRPr="007F6D68">
        <w:rPr>
          <w:rFonts w:ascii="Times New Roman" w:hAnsi="Times New Roman" w:cs="Times New Roman"/>
          <w:b/>
          <w:sz w:val="32"/>
          <w:szCs w:val="32"/>
          <w:lang w:val="pl-PL"/>
        </w:rPr>
        <w:lastRenderedPageBreak/>
        <w:t>Decyzja Rektora</w:t>
      </w:r>
    </w:p>
    <w:p w:rsidR="007F6D68" w:rsidRDefault="007F6D68" w:rsidP="007F6D68">
      <w:pPr>
        <w:spacing w:before="60" w:after="60"/>
        <w:jc w:val="center"/>
        <w:rPr>
          <w:rFonts w:ascii="Times New Roman" w:hAnsi="Times New Roman" w:cs="Times New Roman"/>
          <w:b/>
          <w:sz w:val="32"/>
          <w:szCs w:val="32"/>
          <w:lang w:val="pl-PL"/>
        </w:rPr>
      </w:pPr>
    </w:p>
    <w:p w:rsidR="007F6D68" w:rsidRPr="007F6D68" w:rsidRDefault="007F6D68" w:rsidP="007F6D68">
      <w:pPr>
        <w:spacing w:before="60" w:after="60"/>
        <w:jc w:val="center"/>
        <w:rPr>
          <w:rFonts w:ascii="Times New Roman" w:hAnsi="Times New Roman" w:cs="Times New Roman"/>
          <w:sz w:val="32"/>
          <w:szCs w:val="32"/>
          <w:lang w:val="pl-PL"/>
        </w:rPr>
      </w:pPr>
    </w:p>
    <w:p w:rsidR="00D72B60" w:rsidRPr="005D30CF" w:rsidRDefault="00A13BE2" w:rsidP="00E74FD8">
      <w:pPr>
        <w:spacing w:before="60" w:after="60"/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Na podstawie </w:t>
      </w:r>
      <w:r w:rsidR="00A24997" w:rsidRPr="00A24997">
        <w:rPr>
          <w:rFonts w:ascii="Times New Roman" w:hAnsi="Times New Roman" w:cs="Times New Roman"/>
        </w:rPr>
        <w:t>§ 36 ust. 3–4</w:t>
      </w:r>
      <w:r w:rsidR="00A24997">
        <w:rPr>
          <w:rFonts w:ascii="Times New Roman" w:hAnsi="Times New Roman" w:cs="Times New Roman"/>
        </w:rPr>
        <w:t xml:space="preserve"> </w:t>
      </w:r>
      <w:r w:rsidR="005D30CF">
        <w:rPr>
          <w:rFonts w:ascii="Times New Roman" w:hAnsi="Times New Roman" w:cs="Times New Roman"/>
        </w:rPr>
        <w:t xml:space="preserve">- </w:t>
      </w:r>
      <w:r w:rsidR="00A24997" w:rsidRPr="005D30CF">
        <w:t xml:space="preserve">Regulamin Studiów </w:t>
      </w:r>
      <w:proofErr w:type="spellStart"/>
      <w:r w:rsidR="00A24997" w:rsidRPr="005D30CF">
        <w:t>Wyższej</w:t>
      </w:r>
      <w:proofErr w:type="spellEnd"/>
      <w:r w:rsidR="00A24997" w:rsidRPr="005D30CF">
        <w:t xml:space="preserve"> </w:t>
      </w:r>
      <w:proofErr w:type="spellStart"/>
      <w:r w:rsidR="00A24997" w:rsidRPr="005D30CF">
        <w:t>Szkoły</w:t>
      </w:r>
      <w:proofErr w:type="spellEnd"/>
      <w:r w:rsidR="00A24997" w:rsidRPr="005D30CF">
        <w:t xml:space="preserve"> </w:t>
      </w:r>
      <w:proofErr w:type="spellStart"/>
      <w:r w:rsidR="00A24997" w:rsidRPr="005D30CF">
        <w:t>Gospodarki</w:t>
      </w:r>
      <w:proofErr w:type="spellEnd"/>
      <w:r w:rsidR="00A24997" w:rsidRPr="005D30CF">
        <w:t xml:space="preserve"> </w:t>
      </w:r>
      <w:proofErr w:type="spellStart"/>
      <w:r w:rsidR="00A24997" w:rsidRPr="005D30CF">
        <w:t>i</w:t>
      </w:r>
      <w:proofErr w:type="spellEnd"/>
      <w:r w:rsidR="00A24997" w:rsidRPr="005D30CF">
        <w:t xml:space="preserve"> </w:t>
      </w:r>
      <w:proofErr w:type="spellStart"/>
      <w:r w:rsidR="00A24997" w:rsidRPr="005D30CF">
        <w:t>Zarządzania</w:t>
      </w:r>
      <w:proofErr w:type="spellEnd"/>
    </w:p>
    <w:p w:rsidR="00A24997" w:rsidRDefault="00A24997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5D30CF" w:rsidRDefault="000C354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Wyrażam zgodę, </w:t>
      </w:r>
      <w:r w:rsidRPr="00EE4367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Nie wyrażam zgody, </w:t>
      </w:r>
    </w:p>
    <w:p w:rsidR="006A32DB" w:rsidRPr="00EE4367" w:rsidRDefault="00A24997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na anulowanie decyzji o skreśleniu z listy studentów ……..roku studiów, semestru……..w roku akademickim……..</w:t>
      </w:r>
      <w:r w:rsidR="005D30CF">
        <w:rPr>
          <w:rFonts w:ascii="Times New Roman" w:hAnsi="Times New Roman" w:cs="Times New Roman"/>
          <w:sz w:val="24"/>
          <w:szCs w:val="24"/>
          <w:lang w:val="pl-PL"/>
        </w:rPr>
        <w:t>/……..</w:t>
      </w:r>
      <w:r w:rsidR="00F8106A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94618E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A13BE2" w:rsidRPr="00EE4367" w:rsidRDefault="00F8106A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............................................................</w:t>
      </w:r>
    </w:p>
    <w:p w:rsidR="00A13BE2" w:rsidRPr="00EE4367" w:rsidRDefault="00675919" w:rsidP="00A13BE2">
      <w:pPr>
        <w:spacing w:before="60" w:after="60"/>
        <w:ind w:left="5760" w:firstLine="72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Data i podpis Rektora</w:t>
      </w:r>
    </w:p>
    <w:p w:rsidR="00E8671E" w:rsidRDefault="00E8671E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bookmarkStart w:id="0" w:name="_GoBack"/>
      <w:bookmarkEnd w:id="0"/>
    </w:p>
    <w:sectPr w:rsidR="00E61E3A" w:rsidSect="00034616">
      <w:footerReference w:type="default" r:id="rId8"/>
      <w:headerReference w:type="first" r:id="rId9"/>
      <w:footerReference w:type="firs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908" w:rsidRDefault="003A2908">
      <w:pPr>
        <w:spacing w:after="0" w:line="240" w:lineRule="auto"/>
      </w:pPr>
      <w:r>
        <w:separator/>
      </w:r>
    </w:p>
  </w:endnote>
  <w:endnote w:type="continuationSeparator" w:id="0">
    <w:p w:rsidR="003A2908" w:rsidRDefault="003A2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Stopka"/>
      <w:jc w:val="center"/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</w:t>
    </w:r>
    <w:r>
      <w:rPr>
        <w:rFonts w:ascii="Times New Roman" w:hAnsi="Times New Roman"/>
        <w:sz w:val="18"/>
      </w:rPr>
      <w:t xml:space="preserve"> dziekanat@wsgiz.mielec.pl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2DB" w:rsidRDefault="006A32DB" w:rsidP="006A32DB">
    <w:pPr>
      <w:pStyle w:val="Stopka"/>
      <w:jc w:val="center"/>
      <w:rPr>
        <w:rFonts w:ascii="Times New Roman" w:hAnsi="Times New Roman"/>
        <w:sz w:val="18"/>
      </w:rPr>
    </w:pPr>
  </w:p>
  <w:p w:rsidR="006A32DB" w:rsidRPr="00EE4367" w:rsidRDefault="006A32DB" w:rsidP="006A32DB">
    <w:pPr>
      <w:pStyle w:val="Stopka"/>
      <w:jc w:val="center"/>
      <w:rPr>
        <w:lang w:val="pl-PL"/>
      </w:rPr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 dziekanat@wsgiz.mielec.pl</w:t>
    </w:r>
  </w:p>
  <w:p w:rsidR="006A32DB" w:rsidRPr="00EE4367" w:rsidRDefault="006A32DB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908" w:rsidRDefault="003A2908">
      <w:pPr>
        <w:spacing w:after="0" w:line="240" w:lineRule="auto"/>
      </w:pPr>
      <w:r>
        <w:separator/>
      </w:r>
    </w:p>
  </w:footnote>
  <w:footnote w:type="continuationSeparator" w:id="0">
    <w:p w:rsidR="003A2908" w:rsidRDefault="003A2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Nagwek"/>
    </w:pPr>
    <w:r>
      <w:rPr>
        <w:noProof/>
        <w:lang w:val="pl-PL" w:eastAsia="pl-PL"/>
      </w:rPr>
      <w:drawing>
        <wp:inline distT="0" distB="0" distL="0" distR="0">
          <wp:extent cx="1495425" cy="1495425"/>
          <wp:effectExtent l="0" t="0" r="9525" b="952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ez tł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6118" cy="14961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CB478D"/>
    <w:multiLevelType w:val="hybridMultilevel"/>
    <w:tmpl w:val="AC5CD14A"/>
    <w:lvl w:ilvl="0" w:tplc="1044638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72B9"/>
    <w:rsid w:val="00034616"/>
    <w:rsid w:val="0006063C"/>
    <w:rsid w:val="000C354F"/>
    <w:rsid w:val="00103808"/>
    <w:rsid w:val="00104CA7"/>
    <w:rsid w:val="0015074B"/>
    <w:rsid w:val="0029639D"/>
    <w:rsid w:val="00326F90"/>
    <w:rsid w:val="003A2908"/>
    <w:rsid w:val="003D757A"/>
    <w:rsid w:val="00484927"/>
    <w:rsid w:val="005D30CF"/>
    <w:rsid w:val="00675919"/>
    <w:rsid w:val="006A32DB"/>
    <w:rsid w:val="007B7DBE"/>
    <w:rsid w:val="007F6D68"/>
    <w:rsid w:val="00814429"/>
    <w:rsid w:val="008940A7"/>
    <w:rsid w:val="00894F12"/>
    <w:rsid w:val="0094618E"/>
    <w:rsid w:val="009955CB"/>
    <w:rsid w:val="00A13BE2"/>
    <w:rsid w:val="00A24997"/>
    <w:rsid w:val="00A36230"/>
    <w:rsid w:val="00A50A86"/>
    <w:rsid w:val="00AA1D8D"/>
    <w:rsid w:val="00B47730"/>
    <w:rsid w:val="00B63391"/>
    <w:rsid w:val="00CB0664"/>
    <w:rsid w:val="00D72B60"/>
    <w:rsid w:val="00E0338D"/>
    <w:rsid w:val="00E22429"/>
    <w:rsid w:val="00E27938"/>
    <w:rsid w:val="00E61E3A"/>
    <w:rsid w:val="00E74FD8"/>
    <w:rsid w:val="00E8671E"/>
    <w:rsid w:val="00EA6F4A"/>
    <w:rsid w:val="00EE4367"/>
    <w:rsid w:val="00F8106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8D5DD1"/>
  <w14:defaultImageDpi w14:val="300"/>
  <w15:docId w15:val="{98555515-F286-4724-AE68-A53A283C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3BE2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86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71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61E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1A48D80-000C-4BF3-ADFC-CA5B75FAD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1284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2</cp:revision>
  <cp:lastPrinted>2026-01-15T10:42:00Z</cp:lastPrinted>
  <dcterms:created xsi:type="dcterms:W3CDTF">2026-01-23T08:26:00Z</dcterms:created>
  <dcterms:modified xsi:type="dcterms:W3CDTF">2026-01-23T08:26:00Z</dcterms:modified>
  <cp:category/>
</cp:coreProperties>
</file>