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D8" w:rsidRPr="00E8671E" w:rsidRDefault="004C5A04" w:rsidP="00E74FD8">
      <w:pPr>
        <w:spacing w:before="60" w:after="60"/>
        <w:ind w:left="648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>Mielec, data</w:t>
      </w:r>
      <w:r w:rsidR="00E74FD8" w:rsidRPr="00E8671E">
        <w:rPr>
          <w:rFonts w:ascii="Times New Roman" w:hAnsi="Times New Roman" w:cs="Times New Roman"/>
          <w:sz w:val="24"/>
        </w:rPr>
        <w:t xml:space="preserve"> .........................</w:t>
      </w:r>
    </w:p>
    <w:p w:rsidR="006A32DB" w:rsidRDefault="00E8671E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Style w:val="Pogrubienie"/>
          <w:rFonts w:ascii="Times New Roman" w:hAnsi="Times New Roman" w:cs="Times New Roman"/>
          <w:sz w:val="24"/>
          <w:szCs w:val="24"/>
          <w:lang w:val="pl-PL"/>
        </w:rPr>
        <w:t>Dane studenta: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Imię i nazwisko: ............................................................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 xml:space="preserve">Numer </w:t>
      </w:r>
      <w:r w:rsidR="003C4A74">
        <w:rPr>
          <w:rFonts w:ascii="Times New Roman" w:hAnsi="Times New Roman" w:cs="Times New Roman"/>
          <w:sz w:val="24"/>
          <w:szCs w:val="24"/>
          <w:lang w:val="pl-PL"/>
        </w:rPr>
        <w:t>albumu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>: ............................................................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Kierunek / specjalność: ............................................................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Rok studiów / semestr: ............................................................</w:t>
      </w:r>
    </w:p>
    <w:p w:rsidR="00E61E3A" w:rsidRDefault="00E61E3A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3C4A74" w:rsidRDefault="003C4A74" w:rsidP="003C4A74">
      <w:pPr>
        <w:spacing w:before="60" w:after="60"/>
        <w:ind w:left="432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  <w:r>
        <w:rPr>
          <w:rFonts w:ascii="Times New Roman" w:hAnsi="Times New Roman" w:cs="Times New Roman"/>
          <w:b/>
          <w:sz w:val="32"/>
          <w:szCs w:val="32"/>
          <w:lang w:val="pl-PL"/>
        </w:rPr>
        <w:t xml:space="preserve">                      Dziekan </w:t>
      </w:r>
    </w:p>
    <w:p w:rsidR="003C4A74" w:rsidRPr="003C4A74" w:rsidRDefault="003C4A74" w:rsidP="003C4A74">
      <w:pPr>
        <w:spacing w:before="60" w:after="60"/>
        <w:ind w:left="3686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  <w:r w:rsidRPr="003C4A74">
        <w:rPr>
          <w:rFonts w:ascii="Times New Roman" w:hAnsi="Times New Roman" w:cs="Times New Roman"/>
          <w:b/>
          <w:sz w:val="32"/>
          <w:szCs w:val="32"/>
          <w:lang w:val="pl-PL"/>
        </w:rPr>
        <w:t>Wyższej Szkoły Gospodarki i Zarządzania</w:t>
      </w:r>
      <w:r w:rsidRPr="003C4A74">
        <w:rPr>
          <w:rFonts w:ascii="Times New Roman" w:hAnsi="Times New Roman" w:cs="Times New Roman"/>
          <w:sz w:val="32"/>
          <w:szCs w:val="32"/>
          <w:lang w:val="pl-PL"/>
        </w:rPr>
        <w:br/>
      </w:r>
    </w:p>
    <w:p w:rsidR="00E61E3A" w:rsidRPr="00EE4367" w:rsidRDefault="00E61E3A" w:rsidP="00EE4367">
      <w:pPr>
        <w:spacing w:before="60" w:after="60"/>
        <w:rPr>
          <w:rFonts w:ascii="Times New Roman" w:hAnsi="Times New Roman" w:cs="Times New Roman"/>
          <w:b/>
          <w:sz w:val="28"/>
          <w:lang w:val="pl-PL"/>
        </w:rPr>
      </w:pPr>
    </w:p>
    <w:p w:rsidR="00E61E3A" w:rsidRPr="003C4A74" w:rsidRDefault="00E61E3A" w:rsidP="00E61E3A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3C4A74">
        <w:rPr>
          <w:rFonts w:ascii="Times New Roman" w:hAnsi="Times New Roman" w:cs="Times New Roman"/>
          <w:b/>
          <w:sz w:val="28"/>
          <w:szCs w:val="28"/>
          <w:lang w:val="pl-PL"/>
        </w:rPr>
        <w:t xml:space="preserve">WNIOSEK </w:t>
      </w:r>
      <w:r w:rsidR="00894F12" w:rsidRPr="003C4A74">
        <w:rPr>
          <w:rFonts w:ascii="Times New Roman" w:hAnsi="Times New Roman" w:cs="Times New Roman"/>
          <w:b/>
          <w:sz w:val="28"/>
          <w:szCs w:val="28"/>
          <w:lang w:val="pl-PL"/>
        </w:rPr>
        <w:t xml:space="preserve">O </w:t>
      </w:r>
      <w:r w:rsidR="00D72B60" w:rsidRPr="003C4A74">
        <w:rPr>
          <w:rFonts w:ascii="Times New Roman" w:hAnsi="Times New Roman" w:cs="Times New Roman"/>
          <w:b/>
          <w:sz w:val="28"/>
          <w:szCs w:val="28"/>
          <w:lang w:val="pl-PL"/>
        </w:rPr>
        <w:t>INDYWIDUALNĄ ORGANIZACJĘ STUDIÓW</w:t>
      </w:r>
    </w:p>
    <w:p w:rsidR="00E0338D" w:rsidRDefault="00F8106A" w:rsidP="003C4A74">
      <w:pPr>
        <w:spacing w:before="60" w:after="6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="00E61E3A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      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Zwracam</w:t>
      </w:r>
      <w:r w:rsidR="00E61E3A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się z uprzejmą prośbą o wyrażenie </w:t>
      </w:r>
      <w:r w:rsid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zgody</w:t>
      </w:r>
      <w:r w:rsidR="00894F12">
        <w:rPr>
          <w:rFonts w:ascii="Times New Roman" w:hAnsi="Times New Roman" w:cs="Times New Roman"/>
          <w:sz w:val="24"/>
          <w:szCs w:val="24"/>
          <w:lang w:val="pl-PL"/>
        </w:rPr>
        <w:t xml:space="preserve"> na </w:t>
      </w:r>
      <w:r w:rsidR="009F44B3">
        <w:rPr>
          <w:rFonts w:ascii="Times New Roman" w:hAnsi="Times New Roman" w:cs="Times New Roman"/>
          <w:sz w:val="24"/>
          <w:szCs w:val="24"/>
          <w:lang w:val="pl-PL"/>
        </w:rPr>
        <w:t>indywidualną organizację studiów</w:t>
      </w:r>
      <w:r w:rsidR="008940A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3C4A74">
        <w:rPr>
          <w:rFonts w:ascii="Times New Roman" w:hAnsi="Times New Roman" w:cs="Times New Roman"/>
          <w:sz w:val="24"/>
          <w:szCs w:val="24"/>
          <w:lang w:val="pl-PL"/>
        </w:rPr>
        <w:br/>
      </w:r>
      <w:r w:rsidR="008940A7">
        <w:rPr>
          <w:rFonts w:ascii="Times New Roman" w:hAnsi="Times New Roman" w:cs="Times New Roman"/>
          <w:sz w:val="24"/>
          <w:szCs w:val="24"/>
          <w:lang w:val="pl-PL"/>
        </w:rPr>
        <w:t>w semestrze ……..w roku akademickim</w:t>
      </w:r>
      <w:r w:rsidR="003C4A74">
        <w:rPr>
          <w:rFonts w:ascii="Times New Roman" w:hAnsi="Times New Roman" w:cs="Times New Roman"/>
          <w:sz w:val="24"/>
          <w:szCs w:val="24"/>
          <w:lang w:val="pl-PL"/>
        </w:rPr>
        <w:t>……….</w:t>
      </w:r>
      <w:r w:rsidR="008940A7">
        <w:rPr>
          <w:rFonts w:ascii="Times New Roman" w:hAnsi="Times New Roman" w:cs="Times New Roman"/>
          <w:sz w:val="24"/>
          <w:szCs w:val="24"/>
          <w:lang w:val="pl-PL"/>
        </w:rPr>
        <w:t>……../……..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Prośbę swą motywuję tym ………………………………………………………………………….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………………………………………………………………………………………………………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……………………………………………………………………………………............................</w:t>
      </w:r>
      <w:r w:rsidR="003C4A74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Proszę o pozytywne rozpatrzenie mojej prośby. </w:t>
      </w:r>
    </w:p>
    <w:p w:rsidR="008940A7" w:rsidRPr="00EE436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0C354F" w:rsidRPr="00EE4367" w:rsidRDefault="00F8106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Załączniki: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1. ............................................................</w:t>
      </w:r>
    </w:p>
    <w:p w:rsidR="008940A7" w:rsidRDefault="00F8106A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2. .............................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D72B60" w:rsidRDefault="00D72B60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8940A7" w:rsidRDefault="00D72B60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0C354F" w:rsidRPr="00EE4367" w:rsidRDefault="000C354F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A13BE2" w:rsidRPr="00EE4367" w:rsidRDefault="00A13BE2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               Podpis studenta</w:t>
      </w:r>
    </w:p>
    <w:p w:rsidR="003C4A74" w:rsidRDefault="003C4A74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E74FD8" w:rsidRPr="003C4A74" w:rsidRDefault="00E74FD8" w:rsidP="003C4A74">
      <w:pPr>
        <w:spacing w:before="60" w:after="60"/>
        <w:jc w:val="center"/>
        <w:rPr>
          <w:rFonts w:ascii="Times New Roman" w:hAnsi="Times New Roman" w:cs="Times New Roman"/>
          <w:sz w:val="32"/>
          <w:szCs w:val="32"/>
          <w:lang w:val="pl-PL"/>
        </w:rPr>
      </w:pPr>
      <w:r w:rsidRPr="003C4A74">
        <w:rPr>
          <w:rFonts w:ascii="Times New Roman" w:hAnsi="Times New Roman" w:cs="Times New Roman"/>
          <w:b/>
          <w:sz w:val="32"/>
          <w:szCs w:val="32"/>
          <w:lang w:val="pl-PL"/>
        </w:rPr>
        <w:t>Decyzja Dziekana</w:t>
      </w:r>
    </w:p>
    <w:p w:rsidR="000C354F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8940A7" w:rsidRDefault="00A13BE2" w:rsidP="00E74FD8">
      <w:pPr>
        <w:spacing w:before="60" w:after="60"/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Na podstawie </w:t>
      </w:r>
      <w:r w:rsidR="00D72B60" w:rsidRPr="00D72B60">
        <w:rPr>
          <w:rFonts w:ascii="Times New Roman" w:hAnsi="Times New Roman" w:cs="Times New Roman"/>
        </w:rPr>
        <w:t xml:space="preserve">art. 85 ust. 1 </w:t>
      </w:r>
      <w:proofErr w:type="spellStart"/>
      <w:r w:rsidR="00D72B60" w:rsidRPr="00D72B60">
        <w:rPr>
          <w:rFonts w:ascii="Times New Roman" w:hAnsi="Times New Roman" w:cs="Times New Roman"/>
        </w:rPr>
        <w:t>pkt</w:t>
      </w:r>
      <w:proofErr w:type="spellEnd"/>
      <w:r w:rsidR="00D72B60" w:rsidRPr="00D72B60">
        <w:rPr>
          <w:rFonts w:ascii="Times New Roman" w:hAnsi="Times New Roman" w:cs="Times New Roman"/>
        </w:rPr>
        <w:t xml:space="preserve"> 2 </w:t>
      </w:r>
      <w:proofErr w:type="spellStart"/>
      <w:r w:rsidR="00D72B60" w:rsidRPr="00D72B60">
        <w:rPr>
          <w:rFonts w:ascii="Times New Roman" w:hAnsi="Times New Roman" w:cs="Times New Roman"/>
        </w:rPr>
        <w:t>ustawy</w:t>
      </w:r>
      <w:proofErr w:type="spellEnd"/>
      <w:r w:rsidR="00D72B60" w:rsidRPr="00D72B60">
        <w:rPr>
          <w:rFonts w:ascii="Times New Roman" w:hAnsi="Times New Roman" w:cs="Times New Roman"/>
        </w:rPr>
        <w:t xml:space="preserve"> – Prawo o </w:t>
      </w:r>
      <w:proofErr w:type="spellStart"/>
      <w:r w:rsidR="00D72B60" w:rsidRPr="00D72B60">
        <w:rPr>
          <w:rFonts w:ascii="Times New Roman" w:hAnsi="Times New Roman" w:cs="Times New Roman"/>
        </w:rPr>
        <w:t>szkolnictwie</w:t>
      </w:r>
      <w:proofErr w:type="spellEnd"/>
      <w:r w:rsidR="00D72B60" w:rsidRPr="00D72B60">
        <w:rPr>
          <w:rFonts w:ascii="Times New Roman" w:hAnsi="Times New Roman" w:cs="Times New Roman"/>
        </w:rPr>
        <w:t xml:space="preserve"> </w:t>
      </w:r>
      <w:proofErr w:type="spellStart"/>
      <w:r w:rsidR="00D72B60" w:rsidRPr="00D72B60">
        <w:rPr>
          <w:rFonts w:ascii="Times New Roman" w:hAnsi="Times New Roman" w:cs="Times New Roman"/>
        </w:rPr>
        <w:t>wyższym</w:t>
      </w:r>
      <w:proofErr w:type="spellEnd"/>
      <w:r w:rsidR="00D72B60" w:rsidRPr="00D72B60">
        <w:rPr>
          <w:rFonts w:ascii="Times New Roman" w:hAnsi="Times New Roman" w:cs="Times New Roman"/>
        </w:rPr>
        <w:t xml:space="preserve"> </w:t>
      </w:r>
      <w:proofErr w:type="spellStart"/>
      <w:r w:rsidR="00D72B60" w:rsidRPr="00D72B60">
        <w:rPr>
          <w:rFonts w:ascii="Times New Roman" w:hAnsi="Times New Roman" w:cs="Times New Roman"/>
        </w:rPr>
        <w:t>i</w:t>
      </w:r>
      <w:proofErr w:type="spellEnd"/>
      <w:r w:rsidR="00D72B60" w:rsidRPr="00D72B60">
        <w:rPr>
          <w:rFonts w:ascii="Times New Roman" w:hAnsi="Times New Roman" w:cs="Times New Roman"/>
        </w:rPr>
        <w:t xml:space="preserve"> </w:t>
      </w:r>
      <w:proofErr w:type="spellStart"/>
      <w:r w:rsidR="00D72B60" w:rsidRPr="00D72B60">
        <w:rPr>
          <w:rFonts w:ascii="Times New Roman" w:hAnsi="Times New Roman" w:cs="Times New Roman"/>
        </w:rPr>
        <w:t>nauce</w:t>
      </w:r>
      <w:proofErr w:type="spellEnd"/>
      <w:r w:rsidR="00D72B60" w:rsidRPr="00D72B60">
        <w:rPr>
          <w:rFonts w:ascii="Times New Roman" w:hAnsi="Times New Roman" w:cs="Times New Roman"/>
        </w:rPr>
        <w:t xml:space="preserve"> (</w:t>
      </w:r>
      <w:proofErr w:type="spellStart"/>
      <w:r w:rsidR="00D72B60" w:rsidRPr="00D72B60">
        <w:rPr>
          <w:rFonts w:ascii="Times New Roman" w:hAnsi="Times New Roman" w:cs="Times New Roman"/>
        </w:rPr>
        <w:t>Dz.U</w:t>
      </w:r>
      <w:proofErr w:type="spellEnd"/>
      <w:r w:rsidR="00D72B60" w:rsidRPr="00D72B60">
        <w:rPr>
          <w:rFonts w:ascii="Times New Roman" w:hAnsi="Times New Roman" w:cs="Times New Roman"/>
        </w:rPr>
        <w:t xml:space="preserve">. 2018 </w:t>
      </w:r>
      <w:proofErr w:type="spellStart"/>
      <w:r w:rsidR="00D72B60" w:rsidRPr="00D72B60">
        <w:rPr>
          <w:rFonts w:ascii="Times New Roman" w:hAnsi="Times New Roman" w:cs="Times New Roman"/>
        </w:rPr>
        <w:t>poz</w:t>
      </w:r>
      <w:proofErr w:type="spellEnd"/>
      <w:r w:rsidR="00D72B60" w:rsidRPr="00D72B60">
        <w:rPr>
          <w:rFonts w:ascii="Times New Roman" w:hAnsi="Times New Roman" w:cs="Times New Roman"/>
        </w:rPr>
        <w:t xml:space="preserve">. 1668 z </w:t>
      </w:r>
      <w:proofErr w:type="spellStart"/>
      <w:r w:rsidR="00D72B60" w:rsidRPr="00D72B60">
        <w:rPr>
          <w:rFonts w:ascii="Times New Roman" w:hAnsi="Times New Roman" w:cs="Times New Roman"/>
        </w:rPr>
        <w:t>późn</w:t>
      </w:r>
      <w:proofErr w:type="spellEnd"/>
      <w:r w:rsidR="00D72B60" w:rsidRPr="00D72B60">
        <w:rPr>
          <w:rFonts w:ascii="Times New Roman" w:hAnsi="Times New Roman" w:cs="Times New Roman"/>
        </w:rPr>
        <w:t xml:space="preserve">. </w:t>
      </w:r>
      <w:proofErr w:type="spellStart"/>
      <w:r w:rsidR="00D72B60" w:rsidRPr="00D72B60">
        <w:rPr>
          <w:rFonts w:ascii="Times New Roman" w:hAnsi="Times New Roman" w:cs="Times New Roman"/>
        </w:rPr>
        <w:t>zm</w:t>
      </w:r>
      <w:proofErr w:type="spellEnd"/>
      <w:r w:rsidR="00D72B60" w:rsidRPr="00D72B60">
        <w:rPr>
          <w:rFonts w:ascii="Times New Roman" w:hAnsi="Times New Roman" w:cs="Times New Roman"/>
        </w:rPr>
        <w:t xml:space="preserve">.) </w:t>
      </w:r>
      <w:proofErr w:type="spellStart"/>
      <w:r w:rsidR="00D72B60" w:rsidRPr="00D72B60">
        <w:rPr>
          <w:rFonts w:ascii="Times New Roman" w:hAnsi="Times New Roman" w:cs="Times New Roman"/>
        </w:rPr>
        <w:t>oraz</w:t>
      </w:r>
      <w:proofErr w:type="spellEnd"/>
      <w:r w:rsidR="00D72B60">
        <w:rPr>
          <w:rFonts w:ascii="Times New Roman" w:hAnsi="Times New Roman" w:cs="Times New Roman"/>
        </w:rPr>
        <w:t xml:space="preserve"> § 9–10 </w:t>
      </w:r>
      <w:r w:rsidR="009F44B3">
        <w:rPr>
          <w:rFonts w:ascii="Times New Roman" w:hAnsi="Times New Roman" w:cs="Times New Roman"/>
        </w:rPr>
        <w:t xml:space="preserve">- </w:t>
      </w:r>
      <w:r w:rsidR="00D72B60">
        <w:rPr>
          <w:rFonts w:ascii="Times New Roman" w:hAnsi="Times New Roman" w:cs="Times New Roman"/>
        </w:rPr>
        <w:t>Regulaminu Stu</w:t>
      </w:r>
      <w:r w:rsidR="009F44B3">
        <w:rPr>
          <w:rFonts w:ascii="Times New Roman" w:hAnsi="Times New Roman" w:cs="Times New Roman"/>
        </w:rPr>
        <w:t xml:space="preserve">diów </w:t>
      </w:r>
      <w:proofErr w:type="spellStart"/>
      <w:r w:rsidR="009F44B3">
        <w:rPr>
          <w:rFonts w:ascii="Times New Roman" w:hAnsi="Times New Roman" w:cs="Times New Roman"/>
        </w:rPr>
        <w:t>Wyższej</w:t>
      </w:r>
      <w:proofErr w:type="spellEnd"/>
      <w:r w:rsidR="009F44B3">
        <w:rPr>
          <w:rFonts w:ascii="Times New Roman" w:hAnsi="Times New Roman" w:cs="Times New Roman"/>
        </w:rPr>
        <w:t xml:space="preserve"> </w:t>
      </w:r>
      <w:proofErr w:type="spellStart"/>
      <w:r w:rsidR="009F44B3">
        <w:rPr>
          <w:rFonts w:ascii="Times New Roman" w:hAnsi="Times New Roman" w:cs="Times New Roman"/>
        </w:rPr>
        <w:t>Szkoły</w:t>
      </w:r>
      <w:proofErr w:type="spellEnd"/>
      <w:r w:rsidR="009F44B3">
        <w:rPr>
          <w:rFonts w:ascii="Times New Roman" w:hAnsi="Times New Roman" w:cs="Times New Roman"/>
        </w:rPr>
        <w:t xml:space="preserve"> </w:t>
      </w:r>
      <w:proofErr w:type="spellStart"/>
      <w:r w:rsidR="009F44B3">
        <w:rPr>
          <w:rFonts w:ascii="Times New Roman" w:hAnsi="Times New Roman" w:cs="Times New Roman"/>
        </w:rPr>
        <w:t>Gospodarki</w:t>
      </w:r>
      <w:proofErr w:type="spellEnd"/>
      <w:r w:rsidR="009F44B3">
        <w:rPr>
          <w:rFonts w:ascii="Times New Roman" w:hAnsi="Times New Roman" w:cs="Times New Roman"/>
        </w:rPr>
        <w:t xml:space="preserve"> </w:t>
      </w:r>
      <w:proofErr w:type="spellStart"/>
      <w:r w:rsidR="009F44B3">
        <w:rPr>
          <w:rFonts w:ascii="Times New Roman" w:hAnsi="Times New Roman" w:cs="Times New Roman"/>
        </w:rPr>
        <w:t>i</w:t>
      </w:r>
      <w:proofErr w:type="spellEnd"/>
      <w:r w:rsidR="00D72B60">
        <w:rPr>
          <w:rFonts w:ascii="Times New Roman" w:hAnsi="Times New Roman" w:cs="Times New Roman"/>
        </w:rPr>
        <w:t xml:space="preserve"> </w:t>
      </w:r>
      <w:proofErr w:type="spellStart"/>
      <w:r w:rsidR="00D72B60">
        <w:rPr>
          <w:rFonts w:ascii="Times New Roman" w:hAnsi="Times New Roman" w:cs="Times New Roman"/>
        </w:rPr>
        <w:t>Zarządzania</w:t>
      </w:r>
      <w:proofErr w:type="spellEnd"/>
      <w:r w:rsidR="00D72B60">
        <w:t>.</w:t>
      </w:r>
    </w:p>
    <w:p w:rsidR="00D72B60" w:rsidRDefault="00D72B60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Wyrażam zgodę, </w:t>
      </w: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Nie wyrażam zgody, </w:t>
      </w:r>
    </w:p>
    <w:p w:rsidR="006A32DB" w:rsidRPr="00EE4367" w:rsidRDefault="00D72B60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na indywidualną organizację studiów w</w:t>
      </w:r>
      <w:r w:rsidR="00EE4367">
        <w:rPr>
          <w:rFonts w:ascii="Times New Roman" w:hAnsi="Times New Roman" w:cs="Times New Roman"/>
          <w:sz w:val="24"/>
          <w:szCs w:val="24"/>
          <w:lang w:val="pl-PL"/>
        </w:rPr>
        <w:t xml:space="preserve"> semest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>r</w:t>
      </w:r>
      <w:r>
        <w:rPr>
          <w:rFonts w:ascii="Times New Roman" w:hAnsi="Times New Roman" w:cs="Times New Roman"/>
          <w:sz w:val="24"/>
          <w:szCs w:val="24"/>
          <w:lang w:val="pl-PL"/>
        </w:rPr>
        <w:t>ze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>……….w roku akademickim</w:t>
      </w:r>
      <w:r w:rsidR="003C4A74">
        <w:rPr>
          <w:rFonts w:ascii="Times New Roman" w:hAnsi="Times New Roman" w:cs="Times New Roman"/>
          <w:sz w:val="24"/>
          <w:szCs w:val="24"/>
          <w:lang w:val="pl-PL"/>
        </w:rPr>
        <w:t>……..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>…../……..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</w:p>
    <w:p w:rsidR="009F44B3" w:rsidRDefault="009F44B3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9F44B3" w:rsidRDefault="009F44B3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A13BE2" w:rsidRPr="00EE4367" w:rsidRDefault="00F8106A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............................................................</w:t>
      </w:r>
    </w:p>
    <w:p w:rsidR="00A13BE2" w:rsidRPr="00EE4367" w:rsidRDefault="00A13BE2" w:rsidP="00A13BE2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Data i podpis Dziekana</w:t>
      </w:r>
    </w:p>
    <w:p w:rsidR="00E8671E" w:rsidRDefault="00E8671E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bookmarkStart w:id="0" w:name="_GoBack"/>
      <w:bookmarkEnd w:id="0"/>
    </w:p>
    <w:sectPr w:rsidR="00E61E3A" w:rsidSect="00034616"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BD6" w:rsidRDefault="00DE7BD6">
      <w:pPr>
        <w:spacing w:after="0" w:line="240" w:lineRule="auto"/>
      </w:pPr>
      <w:r>
        <w:separator/>
      </w:r>
    </w:p>
  </w:endnote>
  <w:endnote w:type="continuationSeparator" w:id="0">
    <w:p w:rsidR="00DE7BD6" w:rsidRDefault="00DE7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Stopka"/>
      <w:jc w:val="center"/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</w:t>
    </w:r>
    <w:r>
      <w:rPr>
        <w:rFonts w:ascii="Times New Roman" w:hAnsi="Times New Roman"/>
        <w:sz w:val="18"/>
      </w:rPr>
      <w:t xml:space="preserve"> dziekanat@wsgiz.mielec.pl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2DB" w:rsidRDefault="006A32DB" w:rsidP="006A32DB">
    <w:pPr>
      <w:pStyle w:val="Stopka"/>
      <w:jc w:val="center"/>
      <w:rPr>
        <w:rFonts w:ascii="Times New Roman" w:hAnsi="Times New Roman"/>
        <w:sz w:val="18"/>
      </w:rPr>
    </w:pPr>
  </w:p>
  <w:p w:rsidR="006A32DB" w:rsidRPr="00EE4367" w:rsidRDefault="006A32DB" w:rsidP="006A32DB">
    <w:pPr>
      <w:pStyle w:val="Stopka"/>
      <w:jc w:val="center"/>
      <w:rPr>
        <w:lang w:val="pl-PL"/>
      </w:rPr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 dziekanat@wsgiz.mielec.pl</w:t>
    </w:r>
  </w:p>
  <w:p w:rsidR="006A32DB" w:rsidRPr="00EE4367" w:rsidRDefault="006A32DB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BD6" w:rsidRDefault="00DE7BD6">
      <w:pPr>
        <w:spacing w:after="0" w:line="240" w:lineRule="auto"/>
      </w:pPr>
      <w:r>
        <w:separator/>
      </w:r>
    </w:p>
  </w:footnote>
  <w:footnote w:type="continuationSeparator" w:id="0">
    <w:p w:rsidR="00DE7BD6" w:rsidRDefault="00DE7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Nagwek"/>
    </w:pPr>
    <w:r>
      <w:rPr>
        <w:noProof/>
        <w:lang w:val="pl-PL" w:eastAsia="pl-PL"/>
      </w:rPr>
      <w:drawing>
        <wp:inline distT="0" distB="0" distL="0" distR="0">
          <wp:extent cx="1495425" cy="1495425"/>
          <wp:effectExtent l="0" t="0" r="9525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ez tł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118" cy="1496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CB478D"/>
    <w:multiLevelType w:val="hybridMultilevel"/>
    <w:tmpl w:val="AC5CD14A"/>
    <w:lvl w:ilvl="0" w:tplc="1044638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72B9"/>
    <w:rsid w:val="00034616"/>
    <w:rsid w:val="0006063C"/>
    <w:rsid w:val="000C354F"/>
    <w:rsid w:val="00104CA7"/>
    <w:rsid w:val="0015074B"/>
    <w:rsid w:val="0029639D"/>
    <w:rsid w:val="00326F90"/>
    <w:rsid w:val="003C4A74"/>
    <w:rsid w:val="00484927"/>
    <w:rsid w:val="00495025"/>
    <w:rsid w:val="004C5A04"/>
    <w:rsid w:val="006A32DB"/>
    <w:rsid w:val="007B68D3"/>
    <w:rsid w:val="00814429"/>
    <w:rsid w:val="008940A7"/>
    <w:rsid w:val="00894F12"/>
    <w:rsid w:val="009F44B3"/>
    <w:rsid w:val="00A13BE2"/>
    <w:rsid w:val="00A50A86"/>
    <w:rsid w:val="00AA1D8D"/>
    <w:rsid w:val="00B47730"/>
    <w:rsid w:val="00B63391"/>
    <w:rsid w:val="00CB0664"/>
    <w:rsid w:val="00D72B60"/>
    <w:rsid w:val="00DE7BD6"/>
    <w:rsid w:val="00E0338D"/>
    <w:rsid w:val="00E27938"/>
    <w:rsid w:val="00E61E3A"/>
    <w:rsid w:val="00E74FD8"/>
    <w:rsid w:val="00E8671E"/>
    <w:rsid w:val="00EE4367"/>
    <w:rsid w:val="00F810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4BE73A"/>
  <w14:defaultImageDpi w14:val="300"/>
  <w15:docId w15:val="{98555515-F286-4724-AE68-A53A283C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3BE2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86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71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61E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A6A7393-7117-4506-9DB0-91F2C3E1F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2</cp:revision>
  <cp:lastPrinted>2026-01-14T09:16:00Z</cp:lastPrinted>
  <dcterms:created xsi:type="dcterms:W3CDTF">2026-01-23T08:19:00Z</dcterms:created>
  <dcterms:modified xsi:type="dcterms:W3CDTF">2026-01-23T08:19:00Z</dcterms:modified>
  <cp:category/>
</cp:coreProperties>
</file>