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A56CD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C221F9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</w:t>
      </w:r>
      <w:r w:rsidR="00C221F9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</w:t>
      </w:r>
      <w:r w:rsidR="00C221F9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F8106A" w:rsidP="00E61E3A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EC2339" w:rsidRDefault="00EC2339" w:rsidP="00675919">
      <w:pPr>
        <w:spacing w:before="60" w:after="60"/>
        <w:ind w:left="432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E0338D" w:rsidRDefault="00EC2339" w:rsidP="00C221F9">
      <w:pPr>
        <w:spacing w:before="60" w:after="60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....................................................................................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C221F9">
        <w:rPr>
          <w:rFonts w:ascii="Times New Roman" w:hAnsi="Times New Roman" w:cs="Times New Roman"/>
          <w:sz w:val="20"/>
          <w:szCs w:val="20"/>
          <w:lang w:val="pl-PL"/>
        </w:rPr>
        <w:t>(imię i nazwisko oraz pełnione stanowisko osoby reprezentującej daną instytucję)</w:t>
      </w:r>
    </w:p>
    <w:p w:rsidR="00C221F9" w:rsidRDefault="00C221F9" w:rsidP="00C221F9">
      <w:pPr>
        <w:spacing w:before="60" w:after="60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:rsidR="00C221F9" w:rsidRDefault="00C221F9" w:rsidP="00C221F9">
      <w:pPr>
        <w:spacing w:before="60" w:after="60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:rsidR="00C221F9" w:rsidRDefault="00C221F9" w:rsidP="00C221F9">
      <w:pPr>
        <w:spacing w:before="60" w:after="60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:rsidR="00C221F9" w:rsidRPr="00EC2339" w:rsidRDefault="00C221F9" w:rsidP="00C221F9">
      <w:pPr>
        <w:spacing w:before="60" w:after="60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:rsidR="008940A7" w:rsidRDefault="009A2A50" w:rsidP="00C221F9">
      <w:pPr>
        <w:spacing w:after="0" w:line="36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</w:t>
      </w:r>
      <w:r w:rsidR="00C221F9"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 w:rsidR="00EC2339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Uprzejmie informuję, że </w:t>
      </w:r>
      <w:r w:rsidR="00C221F9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jako student Wyższej Szkoły Gospodarki i Zarządzania </w:t>
      </w:r>
      <w:r w:rsidR="00EC2339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w ramach seminarium dyplomowego </w:t>
      </w:r>
      <w:r w:rsidR="00C221F9">
        <w:rPr>
          <w:rFonts w:ascii="Times New Roman" w:hAnsi="Times New Roman" w:cs="Times New Roman"/>
          <w:spacing w:val="-6"/>
          <w:sz w:val="24"/>
          <w:szCs w:val="24"/>
          <w:lang w:val="pl-PL"/>
        </w:rPr>
        <w:t>na studiach ………………………………… o specjalności ……………………………………………..</w:t>
      </w:r>
      <w:r w:rsidR="00EC2339">
        <w:rPr>
          <w:rFonts w:ascii="Times New Roman" w:hAnsi="Times New Roman" w:cs="Times New Roman"/>
          <w:spacing w:val="-6"/>
          <w:sz w:val="24"/>
          <w:szCs w:val="24"/>
          <w:lang w:val="pl-PL"/>
        </w:rPr>
        <w:t>mam zamiar przygotować pracę licencjacką pod tytułem „…………………………………………………………........................................................................”</w:t>
      </w:r>
    </w:p>
    <w:p w:rsidR="00EC2339" w:rsidRDefault="00C221F9" w:rsidP="00C221F9">
      <w:pPr>
        <w:spacing w:after="0" w:line="36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p</w:t>
      </w:r>
      <w:r w:rsidR="00EC2339">
        <w:rPr>
          <w:rFonts w:ascii="Times New Roman" w:hAnsi="Times New Roman" w:cs="Times New Roman"/>
          <w:spacing w:val="-6"/>
          <w:sz w:val="24"/>
          <w:szCs w:val="24"/>
          <w:lang w:val="pl-PL"/>
        </w:rPr>
        <w:t>od kierunkiem - …………………………………………………………………………………….</w:t>
      </w:r>
    </w:p>
    <w:p w:rsidR="00EC2339" w:rsidRPr="00EC2339" w:rsidRDefault="00EC2339" w:rsidP="00C221F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 w:rsidRPr="00EC2339">
        <w:rPr>
          <w:rFonts w:ascii="Times New Roman" w:hAnsi="Times New Roman" w:cs="Times New Roman"/>
          <w:spacing w:val="-6"/>
          <w:sz w:val="20"/>
          <w:szCs w:val="20"/>
          <w:lang w:val="pl-PL"/>
        </w:rPr>
        <w:t>(imię i nazwisko promotora)</w:t>
      </w:r>
    </w:p>
    <w:p w:rsidR="00EC2339" w:rsidRDefault="00C221F9" w:rsidP="00C221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EC2339">
        <w:rPr>
          <w:rFonts w:ascii="Times New Roman" w:hAnsi="Times New Roman" w:cs="Times New Roman"/>
          <w:sz w:val="24"/>
          <w:szCs w:val="24"/>
          <w:lang w:val="pl-PL"/>
        </w:rPr>
        <w:t xml:space="preserve">W związku z </w:t>
      </w:r>
      <w:r>
        <w:rPr>
          <w:rFonts w:ascii="Times New Roman" w:hAnsi="Times New Roman" w:cs="Times New Roman"/>
          <w:sz w:val="24"/>
          <w:szCs w:val="24"/>
          <w:lang w:val="pl-PL"/>
        </w:rPr>
        <w:t>powyższym</w:t>
      </w:r>
      <w:r w:rsidR="00EC2339">
        <w:rPr>
          <w:rFonts w:ascii="Times New Roman" w:hAnsi="Times New Roman" w:cs="Times New Roman"/>
          <w:sz w:val="24"/>
          <w:szCs w:val="24"/>
          <w:lang w:val="pl-PL"/>
        </w:rPr>
        <w:t xml:space="preserve">, zwracam się z uprzejmą prośbą o udostępnienie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mi niezbędnych </w:t>
      </w:r>
      <w:r w:rsidR="00EC2339">
        <w:rPr>
          <w:rFonts w:ascii="Times New Roman" w:hAnsi="Times New Roman" w:cs="Times New Roman"/>
          <w:sz w:val="24"/>
          <w:szCs w:val="24"/>
          <w:lang w:val="pl-PL"/>
        </w:rPr>
        <w:t>materiałów, które stanowiłyby podstawę mojej pracy. Nadmieniam, że zobowiązuje się do przestrzegania klauzuli poufności wszelkich uzyskanych informacji.</w:t>
      </w:r>
    </w:p>
    <w:p w:rsidR="00C221F9" w:rsidRDefault="00C221F9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C2339" w:rsidRDefault="00C221F9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EC2339">
        <w:rPr>
          <w:rFonts w:ascii="Times New Roman" w:hAnsi="Times New Roman" w:cs="Times New Roman"/>
          <w:sz w:val="24"/>
          <w:szCs w:val="24"/>
          <w:lang w:val="pl-PL"/>
        </w:rPr>
        <w:t>Proszę o pozytywne rozpatrzenie mojej prośby</w:t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AD78F3" w:rsidRDefault="00AD78F3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C2339" w:rsidRDefault="00EC2339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  <w:bookmarkStart w:id="0" w:name="_GoBack"/>
      <w:bookmarkEnd w:id="0"/>
    </w:p>
    <w:p w:rsidR="00675919" w:rsidRPr="00B156D9" w:rsidRDefault="00B156D9" w:rsidP="00B156D9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B156D9">
        <w:rPr>
          <w:rFonts w:ascii="Times New Roman" w:hAnsi="Times New Roman" w:cs="Times New Roman"/>
          <w:sz w:val="24"/>
          <w:szCs w:val="24"/>
          <w:lang w:val="pl-PL"/>
        </w:rPr>
        <w:t>Potwierdzam prawdziwość informacji zawartych w powyższym piśmie i zwracam się z prośbą o pozytywne rozpatrzenie prośby studenta.</w:t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B156D9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2793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DD4" w:rsidRDefault="00F82DD4">
      <w:pPr>
        <w:spacing w:after="0" w:line="240" w:lineRule="auto"/>
      </w:pPr>
      <w:r>
        <w:separator/>
      </w:r>
    </w:p>
  </w:endnote>
  <w:endnote w:type="continuationSeparator" w:id="0">
    <w:p w:rsidR="00F82DD4" w:rsidRDefault="00F82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DD4" w:rsidRDefault="00F82DD4">
      <w:pPr>
        <w:spacing w:after="0" w:line="240" w:lineRule="auto"/>
      </w:pPr>
      <w:r>
        <w:separator/>
      </w:r>
    </w:p>
  </w:footnote>
  <w:footnote w:type="continuationSeparator" w:id="0">
    <w:p w:rsidR="00F82DD4" w:rsidRDefault="00F82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14BFB"/>
    <w:rsid w:val="00034616"/>
    <w:rsid w:val="0005268B"/>
    <w:rsid w:val="0006063C"/>
    <w:rsid w:val="000C354F"/>
    <w:rsid w:val="00104CA7"/>
    <w:rsid w:val="0015074B"/>
    <w:rsid w:val="00172041"/>
    <w:rsid w:val="002641BB"/>
    <w:rsid w:val="00277949"/>
    <w:rsid w:val="0029639D"/>
    <w:rsid w:val="002B37C5"/>
    <w:rsid w:val="00326F90"/>
    <w:rsid w:val="003D757A"/>
    <w:rsid w:val="00484927"/>
    <w:rsid w:val="00497D03"/>
    <w:rsid w:val="005F5ECC"/>
    <w:rsid w:val="00675919"/>
    <w:rsid w:val="006A32DB"/>
    <w:rsid w:val="007B7DBE"/>
    <w:rsid w:val="00814429"/>
    <w:rsid w:val="008940A7"/>
    <w:rsid w:val="00894F12"/>
    <w:rsid w:val="008D3E65"/>
    <w:rsid w:val="009A2A50"/>
    <w:rsid w:val="009A56CD"/>
    <w:rsid w:val="00A13BE2"/>
    <w:rsid w:val="00A354F0"/>
    <w:rsid w:val="00A36230"/>
    <w:rsid w:val="00A50A86"/>
    <w:rsid w:val="00AA1D8D"/>
    <w:rsid w:val="00AD78F3"/>
    <w:rsid w:val="00B156D9"/>
    <w:rsid w:val="00B47730"/>
    <w:rsid w:val="00B63391"/>
    <w:rsid w:val="00C221F9"/>
    <w:rsid w:val="00CB0664"/>
    <w:rsid w:val="00D72B60"/>
    <w:rsid w:val="00DB209E"/>
    <w:rsid w:val="00E0338D"/>
    <w:rsid w:val="00E27938"/>
    <w:rsid w:val="00E61E3A"/>
    <w:rsid w:val="00E74FD8"/>
    <w:rsid w:val="00E8671E"/>
    <w:rsid w:val="00EC2339"/>
    <w:rsid w:val="00EE4367"/>
    <w:rsid w:val="00F8106A"/>
    <w:rsid w:val="00F82D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953FC5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9641CA-A41F-4F8E-908A-CF45767D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2026-01-15T10:08:00Z</cp:lastPrinted>
  <dcterms:created xsi:type="dcterms:W3CDTF">2026-01-23T08:41:00Z</dcterms:created>
  <dcterms:modified xsi:type="dcterms:W3CDTF">2026-01-23T08:41:00Z</dcterms:modified>
  <cp:category/>
</cp:coreProperties>
</file>